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4512" w14:textId="1E13713F" w:rsidR="00D90AF3" w:rsidRPr="0025156B" w:rsidRDefault="00F43776" w:rsidP="00D90AF3">
      <w:pPr>
        <w:pStyle w:val="Kop1-Ab"/>
        <w:numPr>
          <w:ilvl w:val="0"/>
          <w:numId w:val="0"/>
        </w:numPr>
        <w:ind w:left="360" w:hanging="360"/>
        <w:rPr>
          <w:sz w:val="28"/>
          <w:lang w:eastAsia="en-US"/>
        </w:rPr>
      </w:pPr>
      <w:r w:rsidRPr="0025156B">
        <w:rPr>
          <w:sz w:val="28"/>
          <w:lang w:eastAsia="en-US"/>
        </w:rPr>
        <w:t xml:space="preserve">Bijlage </w:t>
      </w:r>
      <w:r w:rsidR="0095538E">
        <w:rPr>
          <w:sz w:val="28"/>
          <w:lang w:eastAsia="en-US"/>
        </w:rPr>
        <w:t>5</w:t>
      </w:r>
      <w:r w:rsidR="0025156B">
        <w:rPr>
          <w:sz w:val="28"/>
          <w:lang w:eastAsia="en-US"/>
        </w:rPr>
        <w:t>a</w:t>
      </w:r>
      <w:r w:rsidRPr="0025156B">
        <w:rPr>
          <w:sz w:val="28"/>
          <w:lang w:eastAsia="en-US"/>
        </w:rPr>
        <w:t xml:space="preserve"> </w:t>
      </w:r>
      <w:r w:rsidR="00495E1C" w:rsidRPr="0025156B">
        <w:rPr>
          <w:sz w:val="28"/>
          <w:lang w:eastAsia="en-US"/>
        </w:rPr>
        <w:t>-</w:t>
      </w:r>
      <w:r w:rsidRPr="0025156B">
        <w:rPr>
          <w:sz w:val="28"/>
          <w:lang w:eastAsia="en-US"/>
        </w:rPr>
        <w:t xml:space="preserve"> </w:t>
      </w:r>
      <w:r w:rsidR="00C9138A" w:rsidRPr="0025156B">
        <w:rPr>
          <w:sz w:val="28"/>
          <w:lang w:eastAsia="en-US"/>
        </w:rPr>
        <w:t xml:space="preserve">Referentieblad voor </w:t>
      </w:r>
      <w:r w:rsidR="00831A38" w:rsidRPr="0025156B">
        <w:rPr>
          <w:sz w:val="28"/>
          <w:lang w:eastAsia="en-US"/>
        </w:rPr>
        <w:t>Selectiecriterium</w:t>
      </w:r>
      <w:r w:rsidR="00C31D1F" w:rsidRPr="0025156B">
        <w:rPr>
          <w:sz w:val="28"/>
          <w:lang w:eastAsia="en-US"/>
        </w:rPr>
        <w:t xml:space="preserve">: </w:t>
      </w:r>
      <w:r w:rsidR="00831A38" w:rsidRPr="0025156B">
        <w:rPr>
          <w:sz w:val="28"/>
          <w:lang w:eastAsia="en-US"/>
        </w:rPr>
        <w:t>S</w:t>
      </w:r>
      <w:r w:rsidR="00830845" w:rsidRPr="0025156B">
        <w:rPr>
          <w:sz w:val="28"/>
          <w:lang w:eastAsia="en-US"/>
        </w:rPr>
        <w:t>C</w:t>
      </w:r>
      <w:r w:rsidR="00831A38" w:rsidRPr="0025156B">
        <w:rPr>
          <w:sz w:val="28"/>
          <w:lang w:eastAsia="en-US"/>
        </w:rPr>
        <w:t>.</w:t>
      </w:r>
      <w:r w:rsidR="00C5633B" w:rsidRPr="0025156B">
        <w:rPr>
          <w:sz w:val="28"/>
          <w:lang w:eastAsia="en-US"/>
        </w:rPr>
        <w:t>1</w:t>
      </w:r>
      <w:r w:rsidR="00831A38" w:rsidRPr="0025156B">
        <w:rPr>
          <w:sz w:val="28"/>
          <w:lang w:eastAsia="en-US"/>
        </w:rPr>
        <w:t xml:space="preserve"> </w:t>
      </w:r>
      <w:r w:rsidR="00830845" w:rsidRPr="0025156B">
        <w:rPr>
          <w:sz w:val="28"/>
          <w:lang w:eastAsia="en-US"/>
        </w:rPr>
        <w:t>‘</w:t>
      </w:r>
      <w:r w:rsidR="0095538E">
        <w:rPr>
          <w:sz w:val="28"/>
          <w:lang w:eastAsia="en-US"/>
        </w:rPr>
        <w:t>Ervaring met de transformatie van een sociaal robuust wijkhart’</w:t>
      </w:r>
    </w:p>
    <w:p w14:paraId="1B274DD0" w14:textId="4DF0459D" w:rsidR="00D90AF3" w:rsidRPr="0025156B" w:rsidRDefault="00976A13" w:rsidP="00D90AF3">
      <w:pPr>
        <w:pStyle w:val="Kop3"/>
        <w:tabs>
          <w:tab w:val="left" w:pos="709"/>
        </w:tabs>
        <w:spacing w:line="240" w:lineRule="auto"/>
        <w:ind w:left="720" w:hanging="720"/>
        <w:jc w:val="center"/>
        <w:rPr>
          <w:rFonts w:ascii="Trade Gothic LT Pro Cn" w:eastAsia="Times New Roman" w:hAnsi="Trade Gothic LT Pro Cn"/>
          <w:i w:val="0"/>
          <w:color w:val="00B0F0"/>
          <w:szCs w:val="20"/>
        </w:rPr>
      </w:pPr>
      <w:r w:rsidRPr="0025156B">
        <w:rPr>
          <w:rFonts w:ascii="Trade Gothic LT Pro Cn" w:eastAsia="Times New Roman" w:hAnsi="Trade Gothic LT Pro Cn"/>
          <w:i w:val="0"/>
          <w:color w:val="00B0F0"/>
          <w:szCs w:val="20"/>
        </w:rPr>
        <w:t>D</w:t>
      </w:r>
      <w:r w:rsidR="005A393E" w:rsidRPr="0025156B">
        <w:rPr>
          <w:rFonts w:ascii="Trade Gothic LT Pro Cn" w:eastAsia="Times New Roman" w:hAnsi="Trade Gothic LT Pro Cn"/>
          <w:i w:val="0"/>
          <w:color w:val="00B0F0"/>
          <w:szCs w:val="20"/>
        </w:rPr>
        <w:t xml:space="preserve">oor </w:t>
      </w:r>
      <w:r w:rsidR="00D90AF3" w:rsidRPr="0025156B">
        <w:rPr>
          <w:rFonts w:ascii="Trade Gothic LT Pro Cn" w:eastAsia="Times New Roman" w:hAnsi="Trade Gothic LT Pro Cn"/>
          <w:i w:val="0"/>
          <w:color w:val="00B0F0"/>
          <w:szCs w:val="20"/>
        </w:rPr>
        <w:t>Gegadigde</w:t>
      </w:r>
      <w:r w:rsidR="005A393E" w:rsidRPr="0025156B">
        <w:rPr>
          <w:rFonts w:ascii="Trade Gothic LT Pro Cn" w:eastAsia="Times New Roman" w:hAnsi="Trade Gothic LT Pro Cn"/>
          <w:i w:val="0"/>
          <w:color w:val="00B0F0"/>
          <w:szCs w:val="20"/>
        </w:rPr>
        <w:t xml:space="preserve"> </w:t>
      </w:r>
      <w:r w:rsidR="00C31D1F" w:rsidRPr="0025156B">
        <w:rPr>
          <w:rFonts w:ascii="Trade Gothic LT Pro Cn" w:eastAsia="Times New Roman" w:hAnsi="Trade Gothic LT Pro Cn"/>
          <w:i w:val="0"/>
          <w:color w:val="00B0F0"/>
          <w:szCs w:val="20"/>
        </w:rPr>
        <w:t>in te dienen</w:t>
      </w:r>
      <w:r w:rsidR="005A393E" w:rsidRPr="0025156B">
        <w:rPr>
          <w:rFonts w:ascii="Trade Gothic LT Pro Cn" w:eastAsia="Times New Roman" w:hAnsi="Trade Gothic LT Pro Cn"/>
          <w:i w:val="0"/>
          <w:color w:val="00B0F0"/>
          <w:szCs w:val="20"/>
        </w:rPr>
        <w:t xml:space="preserve"> bij </w:t>
      </w:r>
      <w:r w:rsidR="00AE5195" w:rsidRPr="0025156B">
        <w:rPr>
          <w:rFonts w:ascii="Trade Gothic LT Pro Cn" w:eastAsia="Times New Roman" w:hAnsi="Trade Gothic LT Pro Cn"/>
          <w:i w:val="0"/>
          <w:color w:val="00B0F0"/>
          <w:szCs w:val="20"/>
        </w:rPr>
        <w:t xml:space="preserve">de </w:t>
      </w:r>
      <w:r w:rsidR="005A393E" w:rsidRPr="0025156B">
        <w:rPr>
          <w:rFonts w:ascii="Trade Gothic LT Pro Cn" w:eastAsia="Times New Roman" w:hAnsi="Trade Gothic LT Pro Cn"/>
          <w:i w:val="0"/>
          <w:color w:val="00B0F0"/>
          <w:szCs w:val="20"/>
        </w:rPr>
        <w:t xml:space="preserve">Europese </w:t>
      </w:r>
      <w:r w:rsidR="00D90AF3" w:rsidRPr="0025156B">
        <w:rPr>
          <w:rFonts w:ascii="Trade Gothic LT Pro Cn" w:eastAsia="Times New Roman" w:hAnsi="Trade Gothic LT Pro Cn"/>
          <w:i w:val="0"/>
          <w:color w:val="00B0F0"/>
          <w:szCs w:val="20"/>
        </w:rPr>
        <w:t xml:space="preserve">niet openbare </w:t>
      </w:r>
      <w:r w:rsidR="005A393E" w:rsidRPr="0025156B">
        <w:rPr>
          <w:rFonts w:ascii="Trade Gothic LT Pro Cn" w:eastAsia="Times New Roman" w:hAnsi="Trade Gothic LT Pro Cn"/>
          <w:i w:val="0"/>
          <w:color w:val="00B0F0"/>
          <w:szCs w:val="20"/>
        </w:rPr>
        <w:t>aanbesteding</w:t>
      </w:r>
      <w:r w:rsidR="0025156B" w:rsidRPr="0025156B">
        <w:rPr>
          <w:rFonts w:ascii="Trade Gothic LT Pro Cn" w:eastAsia="Times New Roman" w:hAnsi="Trade Gothic LT Pro Cn"/>
          <w:i w:val="0"/>
          <w:color w:val="00B0F0"/>
          <w:szCs w:val="20"/>
        </w:rPr>
        <w:t xml:space="preserve"> </w:t>
      </w:r>
      <w:proofErr w:type="gramStart"/>
      <w:r w:rsidR="0016436D" w:rsidRPr="0025156B">
        <w:rPr>
          <w:rFonts w:ascii="Trade Gothic LT Pro Cn" w:eastAsia="Times New Roman" w:hAnsi="Trade Gothic LT Pro Cn"/>
          <w:i w:val="0"/>
          <w:color w:val="00B0F0"/>
          <w:szCs w:val="20"/>
        </w:rPr>
        <w:t>aangaande</w:t>
      </w:r>
      <w:proofErr w:type="gramEnd"/>
      <w:r w:rsidR="00AE5195" w:rsidRPr="0025156B">
        <w:rPr>
          <w:rFonts w:ascii="Trade Gothic LT Pro Cn" w:eastAsia="Times New Roman" w:hAnsi="Trade Gothic LT Pro Cn"/>
          <w:i w:val="0"/>
          <w:color w:val="00B0F0"/>
          <w:szCs w:val="20"/>
        </w:rPr>
        <w:t xml:space="preserve"> </w:t>
      </w:r>
      <w:r w:rsidR="00D90AF3" w:rsidRPr="0025156B">
        <w:rPr>
          <w:rFonts w:ascii="Trade Gothic LT Pro Cn" w:eastAsia="Times New Roman" w:hAnsi="Trade Gothic LT Pro Cn"/>
          <w:i w:val="0"/>
          <w:color w:val="00B0F0"/>
          <w:szCs w:val="20"/>
        </w:rPr>
        <w:t xml:space="preserve">de Opdracht voor </w:t>
      </w:r>
    </w:p>
    <w:p w14:paraId="07B82599" w14:textId="1D6A3A01" w:rsidR="00F91A8A" w:rsidRPr="0025156B" w:rsidRDefault="00D90AF3" w:rsidP="00D90AF3">
      <w:pPr>
        <w:pStyle w:val="Kop3"/>
        <w:tabs>
          <w:tab w:val="left" w:pos="709"/>
        </w:tabs>
        <w:spacing w:line="240" w:lineRule="auto"/>
        <w:ind w:left="720" w:hanging="720"/>
        <w:jc w:val="center"/>
        <w:rPr>
          <w:rFonts w:ascii="Trade Gothic LT Pro Cn" w:eastAsia="Times New Roman" w:hAnsi="Trade Gothic LT Pro Cn"/>
          <w:i w:val="0"/>
          <w:color w:val="00B0F0"/>
          <w:szCs w:val="20"/>
        </w:rPr>
      </w:pPr>
      <w:r w:rsidRPr="0025156B">
        <w:rPr>
          <w:rFonts w:ascii="Trade Gothic LT Pro Cn" w:eastAsia="Times New Roman" w:hAnsi="Trade Gothic LT Pro Cn"/>
          <w:i w:val="0"/>
          <w:color w:val="00B0F0"/>
          <w:szCs w:val="20"/>
        </w:rPr>
        <w:t>“</w:t>
      </w:r>
      <w:r w:rsidR="00BA4B64">
        <w:rPr>
          <w:rFonts w:ascii="Trade Gothic LT Pro Cn" w:eastAsia="Times New Roman" w:hAnsi="Trade Gothic LT Pro Cn"/>
          <w:i w:val="0"/>
          <w:color w:val="00B0F0"/>
          <w:szCs w:val="20"/>
        </w:rPr>
        <w:t>Stedenbouwkundig plan Verdiplein</w:t>
      </w:r>
      <w:r w:rsidRPr="0025156B">
        <w:rPr>
          <w:rFonts w:ascii="Trade Gothic LT Pro Cn" w:eastAsia="Times New Roman" w:hAnsi="Trade Gothic LT Pro Cn"/>
          <w:i w:val="0"/>
          <w:color w:val="00B0F0"/>
          <w:szCs w:val="20"/>
        </w:rPr>
        <w:t>”</w:t>
      </w:r>
    </w:p>
    <w:p w14:paraId="3E871701" w14:textId="77777777" w:rsidR="00F446DD" w:rsidRPr="00F446DD" w:rsidRDefault="00F446DD" w:rsidP="00F446DD">
      <w:pPr>
        <w:rPr>
          <w:rFonts w:cstheme="minorHAnsi"/>
          <w:sz w:val="24"/>
          <w:szCs w:val="24"/>
        </w:rPr>
      </w:pPr>
    </w:p>
    <w:p w14:paraId="18CE9E76" w14:textId="0E0A3F41" w:rsidR="009B57CA" w:rsidRPr="00F5015B" w:rsidRDefault="00C72606" w:rsidP="00D90AF3">
      <w:pPr>
        <w:pStyle w:val="Lijstalinea"/>
        <w:widowControl w:val="0"/>
        <w:spacing w:line="240" w:lineRule="atLeast"/>
        <w:ind w:left="0"/>
        <w:rPr>
          <w:rFonts w:asciiTheme="minorHAnsi" w:hAnsiTheme="minorHAnsi"/>
          <w:sz w:val="20"/>
        </w:rPr>
      </w:pPr>
      <w:r>
        <w:rPr>
          <w:rFonts w:asciiTheme="minorHAnsi" w:hAnsiTheme="minorHAnsi"/>
          <w:sz w:val="20"/>
        </w:rPr>
        <w:t>Gegadigde</w:t>
      </w:r>
      <w:r w:rsidR="009B57CA" w:rsidRPr="00F5015B">
        <w:rPr>
          <w:rFonts w:asciiTheme="minorHAnsi" w:hAnsiTheme="minorHAnsi"/>
          <w:sz w:val="20"/>
        </w:rPr>
        <w:t xml:space="preserve"> dient dit formulier te gebruiken voor het aanleveren van </w:t>
      </w:r>
      <w:r w:rsidR="00BF161B" w:rsidRPr="00F5015B">
        <w:rPr>
          <w:rFonts w:asciiTheme="minorHAnsi" w:hAnsiTheme="minorHAnsi"/>
          <w:sz w:val="20"/>
        </w:rPr>
        <w:t xml:space="preserve">het </w:t>
      </w:r>
      <w:r w:rsidR="009B57CA" w:rsidRPr="00F5015B">
        <w:rPr>
          <w:rFonts w:asciiTheme="minorHAnsi" w:hAnsiTheme="minorHAnsi"/>
          <w:sz w:val="20"/>
        </w:rPr>
        <w:t>referentie</w:t>
      </w:r>
      <w:r w:rsidR="00BF161B" w:rsidRPr="00F5015B">
        <w:rPr>
          <w:rFonts w:asciiTheme="minorHAnsi" w:hAnsiTheme="minorHAnsi"/>
          <w:sz w:val="20"/>
        </w:rPr>
        <w:t>project</w:t>
      </w:r>
      <w:r w:rsidR="009B57CA" w:rsidRPr="00F5015B">
        <w:rPr>
          <w:rFonts w:asciiTheme="minorHAnsi" w:hAnsiTheme="minorHAnsi"/>
          <w:sz w:val="20"/>
        </w:rPr>
        <w:t xml:space="preserve"> </w:t>
      </w:r>
      <w:r w:rsidR="00F5015B">
        <w:rPr>
          <w:rFonts w:asciiTheme="minorHAnsi" w:hAnsiTheme="minorHAnsi"/>
          <w:sz w:val="20"/>
        </w:rPr>
        <w:t>wat</w:t>
      </w:r>
      <w:r w:rsidR="009B57CA" w:rsidRPr="00F5015B">
        <w:rPr>
          <w:rFonts w:asciiTheme="minorHAnsi" w:hAnsiTheme="minorHAnsi"/>
          <w:sz w:val="20"/>
        </w:rPr>
        <w:t xml:space="preserve"> toeziet op </w:t>
      </w:r>
      <w:r>
        <w:rPr>
          <w:rFonts w:asciiTheme="minorHAnsi" w:hAnsiTheme="minorHAnsi"/>
          <w:sz w:val="20"/>
        </w:rPr>
        <w:t xml:space="preserve">het Selectiecriterium </w:t>
      </w:r>
      <w:r w:rsidRPr="005E7516">
        <w:rPr>
          <w:rFonts w:asciiTheme="minorHAnsi" w:hAnsiTheme="minorHAnsi"/>
          <w:i/>
          <w:iCs/>
          <w:sz w:val="20"/>
        </w:rPr>
        <w:t>S</w:t>
      </w:r>
      <w:r w:rsidR="00DE4725" w:rsidRPr="005E7516">
        <w:rPr>
          <w:rFonts w:asciiTheme="minorHAnsi" w:hAnsiTheme="minorHAnsi"/>
          <w:i/>
          <w:iCs/>
          <w:sz w:val="20"/>
        </w:rPr>
        <w:t>C</w:t>
      </w:r>
      <w:r w:rsidRPr="005E7516">
        <w:rPr>
          <w:rFonts w:asciiTheme="minorHAnsi" w:hAnsiTheme="minorHAnsi"/>
          <w:i/>
          <w:iCs/>
          <w:sz w:val="20"/>
        </w:rPr>
        <w:t>.</w:t>
      </w:r>
      <w:r w:rsidR="00C5633B" w:rsidRPr="005E7516">
        <w:rPr>
          <w:rFonts w:asciiTheme="minorHAnsi" w:hAnsiTheme="minorHAnsi"/>
          <w:i/>
          <w:iCs/>
          <w:sz w:val="20"/>
        </w:rPr>
        <w:t>1</w:t>
      </w:r>
      <w:r w:rsidRPr="005E7516">
        <w:rPr>
          <w:rFonts w:asciiTheme="minorHAnsi" w:hAnsiTheme="minorHAnsi"/>
          <w:i/>
          <w:iCs/>
          <w:sz w:val="20"/>
        </w:rPr>
        <w:t xml:space="preserve"> ‘</w:t>
      </w:r>
      <w:r w:rsidR="00BA4B64" w:rsidRPr="005E7516">
        <w:rPr>
          <w:rFonts w:asciiTheme="minorHAnsi" w:hAnsiTheme="minorHAnsi"/>
          <w:i/>
          <w:iCs/>
          <w:sz w:val="20"/>
        </w:rPr>
        <w:t>Ervaring met de transformatie van een sociaal robuust wijkhart’</w:t>
      </w:r>
      <w:r w:rsidR="009B57CA" w:rsidRPr="00F5015B">
        <w:rPr>
          <w:rFonts w:asciiTheme="minorHAnsi" w:hAnsiTheme="minorHAnsi"/>
          <w:sz w:val="20"/>
        </w:rPr>
        <w:t xml:space="preserve"> zoals opgenomen in de </w:t>
      </w:r>
      <w:r w:rsidR="00AC4277" w:rsidRPr="00F5015B">
        <w:rPr>
          <w:rFonts w:asciiTheme="minorHAnsi" w:hAnsiTheme="minorHAnsi"/>
          <w:sz w:val="20"/>
        </w:rPr>
        <w:t>Selectieleidraad</w:t>
      </w:r>
      <w:r w:rsidR="009B57CA" w:rsidRPr="00F5015B">
        <w:rPr>
          <w:rFonts w:asciiTheme="minorHAnsi" w:hAnsiTheme="minorHAnsi"/>
          <w:sz w:val="20"/>
        </w:rPr>
        <w:t xml:space="preserve">. </w:t>
      </w:r>
    </w:p>
    <w:p w14:paraId="2B60B44F" w14:textId="77777777" w:rsidR="005E7516" w:rsidRDefault="005E7516" w:rsidP="00F5015B">
      <w:pPr>
        <w:rPr>
          <w:szCs w:val="20"/>
        </w:rPr>
      </w:pPr>
    </w:p>
    <w:p w14:paraId="15107917" w14:textId="1F0C0677" w:rsidR="00CC0F8E" w:rsidRDefault="00F5015B" w:rsidP="00F5015B">
      <w:pPr>
        <w:rPr>
          <w:rFonts w:eastAsia="Times New Roman"/>
          <w:snapToGrid w:val="0"/>
          <w:szCs w:val="20"/>
          <w:lang w:eastAsia="nl-NL"/>
        </w:rPr>
      </w:pPr>
      <w:r w:rsidRPr="00FD2F21">
        <w:rPr>
          <w:szCs w:val="20"/>
        </w:rPr>
        <w:t>Direct bij Aanmelding dient Gegadigde</w:t>
      </w:r>
      <w:r w:rsidRPr="00FD2F21">
        <w:rPr>
          <w:rFonts w:eastAsia="Times New Roman"/>
          <w:snapToGrid w:val="0"/>
          <w:szCs w:val="20"/>
          <w:lang w:eastAsia="nl-NL"/>
        </w:rPr>
        <w:t xml:space="preserve"> </w:t>
      </w:r>
      <w:r w:rsidR="00FD2F21">
        <w:rPr>
          <w:rFonts w:eastAsia="Times New Roman"/>
          <w:snapToGrid w:val="0"/>
          <w:szCs w:val="20"/>
          <w:lang w:eastAsia="nl-NL"/>
        </w:rPr>
        <w:t>dit</w:t>
      </w:r>
      <w:r w:rsidR="00CC0F8E" w:rsidRPr="00FD2F21">
        <w:rPr>
          <w:rFonts w:eastAsia="Times New Roman"/>
          <w:snapToGrid w:val="0"/>
          <w:szCs w:val="20"/>
          <w:lang w:eastAsia="nl-NL"/>
        </w:rPr>
        <w:t xml:space="preserve"> volledig ingevulde en ondertekende</w:t>
      </w:r>
      <w:r w:rsidR="00FD2F21">
        <w:rPr>
          <w:rFonts w:eastAsia="Times New Roman"/>
          <w:snapToGrid w:val="0"/>
          <w:szCs w:val="20"/>
          <w:lang w:eastAsia="nl-NL"/>
        </w:rPr>
        <w:t xml:space="preserve"> referentieblad in te dienen.</w:t>
      </w:r>
    </w:p>
    <w:p w14:paraId="1F599FAF" w14:textId="1A5854D2" w:rsidR="00F5015B" w:rsidRDefault="00F5015B" w:rsidP="00FD2F21">
      <w:pPr>
        <w:rPr>
          <w:szCs w:val="20"/>
        </w:rPr>
      </w:pPr>
      <w:r w:rsidRPr="00FD2F21">
        <w:rPr>
          <w:szCs w:val="20"/>
        </w:rPr>
        <w:t>Gegadigde dient het referentieblad volledig in te vullen</w:t>
      </w:r>
      <w:r w:rsidR="00A0590C">
        <w:rPr>
          <w:szCs w:val="20"/>
        </w:rPr>
        <w:t xml:space="preserve"> en te ondertekenen</w:t>
      </w:r>
      <w:r w:rsidRPr="00FD2F21">
        <w:rPr>
          <w:szCs w:val="20"/>
        </w:rPr>
        <w:t>.</w:t>
      </w:r>
    </w:p>
    <w:p w14:paraId="74572E89" w14:textId="77777777" w:rsidR="001F0A07" w:rsidRDefault="001F0A07" w:rsidP="001F0A07">
      <w:pPr>
        <w:rPr>
          <w:rFonts w:eastAsia="Times New Roman"/>
          <w:snapToGrid w:val="0"/>
          <w:szCs w:val="20"/>
          <w:lang w:eastAsia="nl-NL"/>
        </w:rPr>
      </w:pPr>
      <w:r w:rsidRPr="00A0590C">
        <w:rPr>
          <w:szCs w:val="20"/>
        </w:rPr>
        <w:t xml:space="preserve">Gegadigde dient het volledig ingevulde referentieblad </w:t>
      </w:r>
      <w:proofErr w:type="gramStart"/>
      <w:r>
        <w:rPr>
          <w:szCs w:val="20"/>
        </w:rPr>
        <w:t>tevens</w:t>
      </w:r>
      <w:proofErr w:type="gramEnd"/>
      <w:r>
        <w:rPr>
          <w:szCs w:val="20"/>
        </w:rPr>
        <w:t xml:space="preserve"> </w:t>
      </w:r>
      <w:r w:rsidRPr="00A0590C">
        <w:rPr>
          <w:szCs w:val="20"/>
        </w:rPr>
        <w:t xml:space="preserve">te laten ondertekenen door </w:t>
      </w:r>
      <w:r w:rsidRPr="00A0590C">
        <w:rPr>
          <w:rFonts w:eastAsia="Times New Roman"/>
          <w:snapToGrid w:val="0"/>
          <w:szCs w:val="20"/>
          <w:lang w:eastAsia="nl-NL"/>
        </w:rPr>
        <w:t>een bevoegde en/of relevante functionaris van de opdrachtgever waar het referentieproject voor is uitgevoerd.</w:t>
      </w:r>
    </w:p>
    <w:p w14:paraId="59A48FB8" w14:textId="77777777" w:rsidR="009A3A67" w:rsidRDefault="009A3A67" w:rsidP="001F0A07">
      <w:pPr>
        <w:rPr>
          <w:rFonts w:eastAsia="Times New Roman"/>
          <w:snapToGrid w:val="0"/>
          <w:szCs w:val="20"/>
          <w:lang w:eastAsia="nl-NL"/>
        </w:rPr>
      </w:pPr>
    </w:p>
    <w:p w14:paraId="3522A993" w14:textId="77777777" w:rsidR="009A3A67" w:rsidRPr="009A3A67" w:rsidRDefault="009A3A67" w:rsidP="009A3A67">
      <w:pPr>
        <w:widowControl w:val="0"/>
        <w:rPr>
          <w:rFonts w:eastAsia="Times New Roman" w:cs="Times New Roman"/>
          <w:snapToGrid w:val="0"/>
          <w:szCs w:val="20"/>
          <w:lang w:eastAsia="nl-NL"/>
        </w:rPr>
      </w:pPr>
      <w:r w:rsidRPr="009A3A67">
        <w:rPr>
          <w:szCs w:val="20"/>
        </w:rPr>
        <w:t xml:space="preserve">Per referentie mogen </w:t>
      </w:r>
      <w:r w:rsidRPr="009A3A67">
        <w:rPr>
          <w:szCs w:val="20"/>
          <w:u w:val="single"/>
        </w:rPr>
        <w:t>maximaal 2 A4 met aanvullende informatie</w:t>
      </w:r>
      <w:r w:rsidRPr="009A3A67">
        <w:rPr>
          <w:szCs w:val="20"/>
        </w:rPr>
        <w:t xml:space="preserve"> in tekst en beeld over het referentieproject meegestuurd worden. Hiervoor mogen per gunningscriterium in totaal maximaal 1.200 woorden gebruikt worden. </w:t>
      </w:r>
    </w:p>
    <w:p w14:paraId="0A2128B0" w14:textId="77777777" w:rsidR="009A3A67" w:rsidRDefault="009A3A67" w:rsidP="001F0A07">
      <w:pPr>
        <w:rPr>
          <w:rFonts w:eastAsia="Times New Roman"/>
          <w:snapToGrid w:val="0"/>
          <w:szCs w:val="20"/>
          <w:lang w:eastAsia="nl-NL"/>
        </w:rPr>
      </w:pPr>
    </w:p>
    <w:p w14:paraId="03BA2D2D" w14:textId="447C63C6" w:rsidR="00FA553F" w:rsidRPr="00FD2F21" w:rsidRDefault="00FA553F" w:rsidP="00FD2F21">
      <w:pPr>
        <w:rPr>
          <w:szCs w:val="20"/>
        </w:rPr>
      </w:pPr>
      <w:r>
        <w:rPr>
          <w:szCs w:val="20"/>
        </w:rPr>
        <w:t xml:space="preserve">Zie de </w:t>
      </w:r>
      <w:r w:rsidR="00CC1A30">
        <w:rPr>
          <w:szCs w:val="20"/>
        </w:rPr>
        <w:t xml:space="preserve">verdere </w:t>
      </w:r>
      <w:r>
        <w:rPr>
          <w:szCs w:val="20"/>
        </w:rPr>
        <w:t xml:space="preserve">voorwaarden </w:t>
      </w:r>
      <w:r w:rsidR="006E6D4C">
        <w:rPr>
          <w:szCs w:val="20"/>
        </w:rPr>
        <w:t xml:space="preserve">voor het indienen van de referenties </w:t>
      </w:r>
      <w:r w:rsidR="00593551">
        <w:rPr>
          <w:szCs w:val="20"/>
        </w:rPr>
        <w:t xml:space="preserve">in </w:t>
      </w:r>
      <w:r w:rsidR="006E6D4C">
        <w:rPr>
          <w:szCs w:val="20"/>
        </w:rPr>
        <w:t xml:space="preserve">paragraaf 5.3 van de selectieleidraad. </w:t>
      </w:r>
    </w:p>
    <w:p w14:paraId="04E4BA52" w14:textId="77777777" w:rsidR="005F6888" w:rsidRDefault="005F6888" w:rsidP="002F2280">
      <w:pPr>
        <w:pStyle w:val="Donkerblauw"/>
        <w:numPr>
          <w:ilvl w:val="0"/>
          <w:numId w:val="0"/>
        </w:numPr>
        <w:rPr>
          <w:szCs w:val="20"/>
        </w:rPr>
      </w:pPr>
    </w:p>
    <w:p w14:paraId="33B3C214" w14:textId="25184BBC" w:rsidR="002F2280" w:rsidRPr="00316586" w:rsidRDefault="00C45ABE" w:rsidP="002F2280">
      <w:pPr>
        <w:pStyle w:val="Donkerblauw"/>
        <w:numPr>
          <w:ilvl w:val="0"/>
          <w:numId w:val="0"/>
        </w:numPr>
        <w:rPr>
          <w:szCs w:val="20"/>
        </w:rPr>
      </w:pPr>
      <w:r>
        <w:rPr>
          <w:szCs w:val="20"/>
        </w:rPr>
        <w:t>Selectiecriterium SC.</w:t>
      </w:r>
      <w:r w:rsidR="00C5633B">
        <w:rPr>
          <w:szCs w:val="20"/>
        </w:rPr>
        <w:t>1</w:t>
      </w:r>
      <w:r>
        <w:rPr>
          <w:szCs w:val="20"/>
        </w:rPr>
        <w:t xml:space="preserve"> ‘</w:t>
      </w:r>
      <w:r w:rsidR="00A20861">
        <w:rPr>
          <w:szCs w:val="20"/>
        </w:rPr>
        <w:t>Ervaring met de transformatie van een sociaal robuust wijkhart’</w:t>
      </w:r>
      <w:r w:rsidR="002F2280" w:rsidRPr="00316586">
        <w:rPr>
          <w:szCs w:val="20"/>
        </w:rPr>
        <w:t>:</w:t>
      </w:r>
    </w:p>
    <w:p w14:paraId="789CEF48" w14:textId="3CC3461A" w:rsidR="0004713B" w:rsidRPr="0004713B" w:rsidRDefault="0004713B" w:rsidP="0004713B">
      <w:pPr>
        <w:rPr>
          <w:i/>
          <w:iCs/>
          <w:szCs w:val="20"/>
        </w:rPr>
      </w:pPr>
      <w:r w:rsidRPr="00B6750F">
        <w:rPr>
          <w:szCs w:val="20"/>
        </w:rPr>
        <w:t xml:space="preserve">Bij de uitvoering van de opdracht is het voor Aanbestedende dienst van belang dat Gegadigden ervaring hebben met het maken van een DOSP voor de transformatie van een ‘sociaal robuust wijkhart’. Hieronder wordt verstaan </w:t>
      </w:r>
      <w:r>
        <w:rPr>
          <w:szCs w:val="20"/>
        </w:rPr>
        <w:t>‘</w:t>
      </w:r>
      <w:r w:rsidRPr="0004713B">
        <w:rPr>
          <w:i/>
          <w:iCs/>
          <w:szCs w:val="20"/>
        </w:rPr>
        <w:t>een levendig en multifunctioneel centrumgebied binnen een wijk dat uitnodigt tot ontmoeting, participatie en verbinding. Het combineert wonen, werken en voorzieningen op een manier die de sociale samenhang versterkt, toegankelijk is voor alle bewoners en duurzaam is ingebed in de bestaande stedelijke en sociale structuur</w:t>
      </w:r>
      <w:r>
        <w:rPr>
          <w:i/>
          <w:iCs/>
          <w:szCs w:val="20"/>
        </w:rPr>
        <w:t>’</w:t>
      </w:r>
      <w:r w:rsidRPr="0004713B">
        <w:rPr>
          <w:i/>
          <w:iCs/>
          <w:szCs w:val="20"/>
        </w:rPr>
        <w:t xml:space="preserve">. </w:t>
      </w:r>
    </w:p>
    <w:p w14:paraId="37948ADA" w14:textId="77777777" w:rsidR="0004713B" w:rsidRPr="00B6750F" w:rsidRDefault="0004713B" w:rsidP="0004713B">
      <w:pPr>
        <w:rPr>
          <w:szCs w:val="20"/>
        </w:rPr>
      </w:pPr>
    </w:p>
    <w:p w14:paraId="589FA409" w14:textId="77777777" w:rsidR="0004713B" w:rsidRPr="00B6750F" w:rsidRDefault="0004713B" w:rsidP="0004713B">
      <w:pPr>
        <w:rPr>
          <w:szCs w:val="20"/>
        </w:rPr>
      </w:pPr>
      <w:r w:rsidRPr="00B6750F">
        <w:rPr>
          <w:szCs w:val="20"/>
        </w:rPr>
        <w:t>Aanbestedende dienst vraagt Gegadigden een referentie aan te leveren waaruit aandacht blijkt voor betrokkenheid van omwonenden en ondernemers. Het bureau is in staat om een nieuw gemengd wijkhart goed in te passen in de bestaande omgeving. Aanbestedende dienst vraagt aan Gegadigde een referentieproject te overleggen waarbij dit karakter duidelijk naar voren is gekomen.</w:t>
      </w:r>
    </w:p>
    <w:p w14:paraId="7F64DB1C" w14:textId="77777777" w:rsidR="0004713B" w:rsidRDefault="0004713B" w:rsidP="0004713B">
      <w:pPr>
        <w:rPr>
          <w:szCs w:val="20"/>
          <w:u w:val="single"/>
        </w:rPr>
      </w:pPr>
    </w:p>
    <w:p w14:paraId="628D07FD" w14:textId="6F1B93D8" w:rsidR="0093424B" w:rsidRPr="00C8464A" w:rsidRDefault="0093424B" w:rsidP="0093424B">
      <w:pPr>
        <w:spacing w:line="240" w:lineRule="auto"/>
        <w:rPr>
          <w:rFonts w:ascii="Calibri" w:hAnsi="Calibri" w:cs="Calibri"/>
          <w:b/>
          <w:bCs/>
        </w:rPr>
      </w:pPr>
      <w:r>
        <w:rPr>
          <w:rFonts w:ascii="Calibri" w:hAnsi="Calibri" w:cs="Calibri"/>
          <w:b/>
          <w:bCs/>
        </w:rPr>
        <w:t xml:space="preserve">Gegadigde </w:t>
      </w:r>
      <w:r w:rsidRPr="00C8464A">
        <w:rPr>
          <w:rFonts w:ascii="Calibri" w:hAnsi="Calibri" w:cs="Calibri"/>
          <w:b/>
          <w:bCs/>
        </w:rPr>
        <w:t xml:space="preserve">verklaart onderstaande </w:t>
      </w:r>
      <w:r>
        <w:rPr>
          <w:rFonts w:ascii="Calibri" w:hAnsi="Calibri" w:cs="Calibri"/>
          <w:b/>
          <w:bCs/>
        </w:rPr>
        <w:t xml:space="preserve">gegevens (p. 1 t/m </w:t>
      </w:r>
      <w:r w:rsidR="04423D3F" w:rsidRPr="09E7EDB2">
        <w:rPr>
          <w:rFonts w:ascii="Calibri" w:hAnsi="Calibri" w:cs="Calibri"/>
          <w:b/>
          <w:bCs/>
        </w:rPr>
        <w:t>2</w:t>
      </w:r>
      <w:r>
        <w:rPr>
          <w:rFonts w:ascii="Calibri" w:hAnsi="Calibri" w:cs="Calibri"/>
          <w:b/>
          <w:bCs/>
        </w:rPr>
        <w:t>)</w:t>
      </w:r>
      <w:r w:rsidRPr="00C8464A">
        <w:rPr>
          <w:rFonts w:ascii="Calibri" w:hAnsi="Calibri" w:cs="Calibri"/>
          <w:b/>
          <w:bCs/>
        </w:rPr>
        <w:t xml:space="preserve"> naar waarheid te hebben ingevuld:</w:t>
      </w:r>
    </w:p>
    <w:p w14:paraId="57786647" w14:textId="77777777" w:rsidR="0093424B" w:rsidRDefault="0093424B" w:rsidP="0093424B">
      <w:pPr>
        <w:spacing w:line="240" w:lineRule="auto"/>
        <w:rPr>
          <w:rFonts w:ascii="Calibri" w:hAnsi="Calibri" w:cs="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93424B" w:rsidRPr="007E2BD7" w14:paraId="7CE72504" w14:textId="77777777" w:rsidTr="00561218">
        <w:tc>
          <w:tcPr>
            <w:tcW w:w="3686" w:type="dxa"/>
            <w:shd w:val="clear" w:color="auto" w:fill="002060"/>
          </w:tcPr>
          <w:p w14:paraId="40F884D0" w14:textId="5E0A8A99" w:rsidR="0093424B" w:rsidRPr="00B470BE" w:rsidRDefault="0093424B" w:rsidP="00561218">
            <w:pPr>
              <w:pStyle w:val="Lijstalinea"/>
              <w:spacing w:line="240" w:lineRule="atLeast"/>
              <w:ind w:left="0"/>
              <w:rPr>
                <w:b/>
                <w:sz w:val="20"/>
                <w:szCs w:val="20"/>
              </w:rPr>
            </w:pPr>
            <w:r>
              <w:rPr>
                <w:b/>
              </w:rPr>
              <w:t>Gegadigde:</w:t>
            </w:r>
          </w:p>
        </w:tc>
        <w:tc>
          <w:tcPr>
            <w:tcW w:w="5386" w:type="dxa"/>
            <w:shd w:val="clear" w:color="auto" w:fill="002060"/>
          </w:tcPr>
          <w:p w14:paraId="190C034B" w14:textId="77777777" w:rsidR="0093424B" w:rsidRPr="00B470BE" w:rsidRDefault="0093424B" w:rsidP="00561218">
            <w:pPr>
              <w:rPr>
                <w:rFonts w:ascii="Calibri" w:hAnsi="Calibri" w:cs="Calibri"/>
                <w:b/>
                <w:szCs w:val="20"/>
              </w:rPr>
            </w:pPr>
            <w:r w:rsidRPr="00B470BE">
              <w:rPr>
                <w:rFonts w:ascii="Calibri" w:hAnsi="Calibri" w:cs="Calibri"/>
                <w:b/>
                <w:szCs w:val="20"/>
              </w:rPr>
              <w:t>Invulvelden</w:t>
            </w:r>
          </w:p>
        </w:tc>
      </w:tr>
      <w:tr w:rsidR="0093424B" w:rsidRPr="007E2BD7" w14:paraId="57C5495D" w14:textId="77777777" w:rsidTr="00561218">
        <w:tc>
          <w:tcPr>
            <w:tcW w:w="3686" w:type="dxa"/>
            <w:shd w:val="clear" w:color="auto" w:fill="C7E9FF"/>
          </w:tcPr>
          <w:p w14:paraId="4A840350" w14:textId="77777777" w:rsidR="0093424B" w:rsidRPr="007E2BD7" w:rsidRDefault="0093424B" w:rsidP="00561218">
            <w:pPr>
              <w:rPr>
                <w:szCs w:val="20"/>
              </w:rPr>
            </w:pPr>
            <w:r w:rsidRPr="009C010D">
              <w:rPr>
                <w:rFonts w:ascii="Calibri" w:hAnsi="Calibri"/>
                <w:bCs/>
              </w:rPr>
              <w:t xml:space="preserve">Naam </w:t>
            </w:r>
            <w:r>
              <w:rPr>
                <w:rFonts w:ascii="Calibri" w:hAnsi="Calibri"/>
                <w:bCs/>
              </w:rPr>
              <w:t>tekenbevoegde functionaris:</w:t>
            </w:r>
          </w:p>
        </w:tc>
        <w:tc>
          <w:tcPr>
            <w:tcW w:w="5386" w:type="dxa"/>
          </w:tcPr>
          <w:p w14:paraId="457FED74" w14:textId="77777777" w:rsidR="0093424B" w:rsidRPr="007E2BD7" w:rsidRDefault="0093424B" w:rsidP="00561218">
            <w:pPr>
              <w:pStyle w:val="Lijstalinea"/>
              <w:spacing w:line="240" w:lineRule="atLeast"/>
              <w:ind w:left="0"/>
              <w:rPr>
                <w:sz w:val="20"/>
                <w:szCs w:val="20"/>
              </w:rPr>
            </w:pPr>
          </w:p>
        </w:tc>
      </w:tr>
      <w:tr w:rsidR="0093424B" w:rsidRPr="007E2BD7" w14:paraId="07186D14" w14:textId="77777777" w:rsidTr="00561218">
        <w:tc>
          <w:tcPr>
            <w:tcW w:w="3686" w:type="dxa"/>
            <w:shd w:val="clear" w:color="auto" w:fill="C7E9FF"/>
          </w:tcPr>
          <w:p w14:paraId="469C66E7" w14:textId="77777777" w:rsidR="0093424B" w:rsidRPr="00125B1C" w:rsidRDefault="0093424B" w:rsidP="00561218">
            <w:pPr>
              <w:rPr>
                <w:rFonts w:ascii="Calibri" w:hAnsi="Calibri" w:cs="Calibri"/>
                <w:szCs w:val="20"/>
              </w:rPr>
            </w:pPr>
            <w:r>
              <w:rPr>
                <w:rFonts w:ascii="Calibri" w:hAnsi="Calibri" w:cs="Calibri"/>
                <w:bCs/>
              </w:rPr>
              <w:t xml:space="preserve">Functie: </w:t>
            </w:r>
          </w:p>
        </w:tc>
        <w:tc>
          <w:tcPr>
            <w:tcW w:w="5386" w:type="dxa"/>
          </w:tcPr>
          <w:p w14:paraId="792477E4" w14:textId="77777777" w:rsidR="0093424B" w:rsidRPr="007E2BD7" w:rsidRDefault="0093424B" w:rsidP="00561218">
            <w:pPr>
              <w:pStyle w:val="Lijstalinea"/>
              <w:spacing w:line="240" w:lineRule="atLeast"/>
              <w:ind w:left="0"/>
              <w:rPr>
                <w:sz w:val="20"/>
                <w:szCs w:val="20"/>
              </w:rPr>
            </w:pPr>
          </w:p>
        </w:tc>
      </w:tr>
      <w:tr w:rsidR="0093424B" w:rsidRPr="007E2BD7" w14:paraId="264156B6" w14:textId="77777777" w:rsidTr="00561218">
        <w:tc>
          <w:tcPr>
            <w:tcW w:w="3686" w:type="dxa"/>
            <w:shd w:val="clear" w:color="auto" w:fill="C7E9FF"/>
          </w:tcPr>
          <w:p w14:paraId="4F1D467F" w14:textId="77777777" w:rsidR="0093424B" w:rsidRPr="00125B1C" w:rsidRDefault="0093424B" w:rsidP="0093424B">
            <w:pPr>
              <w:tabs>
                <w:tab w:val="left" w:pos="2552"/>
              </w:tabs>
              <w:suppressAutoHyphens/>
              <w:rPr>
                <w:rFonts w:ascii="Calibri" w:hAnsi="Calibri" w:cs="Calibri"/>
                <w:szCs w:val="20"/>
              </w:rPr>
            </w:pPr>
            <w:r>
              <w:rPr>
                <w:rFonts w:ascii="Calibri" w:hAnsi="Calibri" w:cs="Calibri"/>
              </w:rPr>
              <w:t xml:space="preserve">Bedrijf: </w:t>
            </w:r>
          </w:p>
        </w:tc>
        <w:tc>
          <w:tcPr>
            <w:tcW w:w="5386" w:type="dxa"/>
          </w:tcPr>
          <w:p w14:paraId="312652C0" w14:textId="77777777" w:rsidR="0093424B" w:rsidRPr="007E2BD7" w:rsidRDefault="0093424B" w:rsidP="00561218">
            <w:pPr>
              <w:pStyle w:val="Lijstalinea"/>
              <w:spacing w:line="240" w:lineRule="atLeast"/>
              <w:ind w:left="0"/>
              <w:rPr>
                <w:sz w:val="20"/>
                <w:szCs w:val="20"/>
              </w:rPr>
            </w:pPr>
          </w:p>
        </w:tc>
      </w:tr>
      <w:tr w:rsidR="0093424B" w:rsidRPr="007E2BD7" w14:paraId="43F5372C" w14:textId="77777777" w:rsidTr="00561218">
        <w:trPr>
          <w:trHeight w:val="1076"/>
        </w:trPr>
        <w:tc>
          <w:tcPr>
            <w:tcW w:w="3686" w:type="dxa"/>
            <w:shd w:val="clear" w:color="auto" w:fill="C7E9FF"/>
          </w:tcPr>
          <w:p w14:paraId="33A8381E" w14:textId="77777777" w:rsidR="0093424B" w:rsidRPr="00125B1C" w:rsidRDefault="0093424B" w:rsidP="0093424B">
            <w:pPr>
              <w:tabs>
                <w:tab w:val="left" w:pos="2552"/>
              </w:tabs>
              <w:suppressAutoHyphens/>
              <w:rPr>
                <w:rFonts w:ascii="Calibri" w:hAnsi="Calibri" w:cs="Calibri"/>
              </w:rPr>
            </w:pPr>
            <w:r w:rsidRPr="00125B1C">
              <w:rPr>
                <w:rFonts w:ascii="Calibri" w:hAnsi="Calibri" w:cs="Calibri"/>
              </w:rPr>
              <w:t>Handtekening:</w:t>
            </w:r>
          </w:p>
          <w:p w14:paraId="0C485075" w14:textId="77777777" w:rsidR="0093424B" w:rsidRPr="00125B1C" w:rsidRDefault="0093424B" w:rsidP="00561218">
            <w:pPr>
              <w:tabs>
                <w:tab w:val="left" w:pos="2552"/>
              </w:tabs>
              <w:suppressAutoHyphens/>
              <w:ind w:left="34"/>
              <w:rPr>
                <w:rFonts w:ascii="Calibri" w:hAnsi="Calibri" w:cs="Calibri"/>
              </w:rPr>
            </w:pPr>
          </w:p>
          <w:p w14:paraId="4D4342FD" w14:textId="77777777" w:rsidR="0093424B" w:rsidRPr="00125B1C" w:rsidRDefault="0093424B" w:rsidP="00561218">
            <w:pPr>
              <w:tabs>
                <w:tab w:val="left" w:pos="2552"/>
              </w:tabs>
              <w:suppressAutoHyphens/>
              <w:ind w:left="34"/>
              <w:rPr>
                <w:rFonts w:ascii="Calibri" w:hAnsi="Calibri" w:cs="Calibri"/>
              </w:rPr>
            </w:pPr>
          </w:p>
          <w:p w14:paraId="286DBD60" w14:textId="77777777" w:rsidR="0093424B" w:rsidRPr="00125B1C" w:rsidRDefault="0093424B" w:rsidP="00561218">
            <w:pPr>
              <w:rPr>
                <w:rFonts w:ascii="Calibri" w:hAnsi="Calibri" w:cs="Calibri"/>
                <w:szCs w:val="20"/>
              </w:rPr>
            </w:pPr>
          </w:p>
        </w:tc>
        <w:tc>
          <w:tcPr>
            <w:tcW w:w="5386" w:type="dxa"/>
          </w:tcPr>
          <w:p w14:paraId="1506E112" w14:textId="77777777" w:rsidR="0093424B" w:rsidRPr="007E2BD7" w:rsidRDefault="0093424B" w:rsidP="00561218">
            <w:pPr>
              <w:pStyle w:val="Lijstalinea"/>
              <w:spacing w:line="240" w:lineRule="atLeast"/>
              <w:ind w:left="0"/>
              <w:rPr>
                <w:sz w:val="20"/>
                <w:szCs w:val="20"/>
              </w:rPr>
            </w:pPr>
          </w:p>
        </w:tc>
      </w:tr>
      <w:tr w:rsidR="0093424B" w:rsidRPr="007E2BD7" w14:paraId="30CE5139" w14:textId="77777777" w:rsidTr="00561218">
        <w:trPr>
          <w:trHeight w:val="460"/>
        </w:trPr>
        <w:tc>
          <w:tcPr>
            <w:tcW w:w="3686" w:type="dxa"/>
            <w:shd w:val="clear" w:color="auto" w:fill="C7E9FF"/>
          </w:tcPr>
          <w:p w14:paraId="31525F56" w14:textId="77777777" w:rsidR="0093424B" w:rsidRPr="00125B1C" w:rsidRDefault="0093424B" w:rsidP="00561218">
            <w:pPr>
              <w:tabs>
                <w:tab w:val="left" w:pos="2552"/>
              </w:tabs>
              <w:suppressAutoHyphens/>
              <w:ind w:left="34"/>
              <w:rPr>
                <w:rFonts w:ascii="Calibri" w:hAnsi="Calibri" w:cs="Calibri"/>
              </w:rPr>
            </w:pPr>
            <w:r>
              <w:rPr>
                <w:rFonts w:ascii="Calibri" w:hAnsi="Calibri" w:cs="Calibri"/>
              </w:rPr>
              <w:t xml:space="preserve">Plaats en datum: </w:t>
            </w:r>
          </w:p>
        </w:tc>
        <w:tc>
          <w:tcPr>
            <w:tcW w:w="5386" w:type="dxa"/>
          </w:tcPr>
          <w:p w14:paraId="4020439A" w14:textId="77777777" w:rsidR="0093424B" w:rsidRPr="007E2BD7" w:rsidRDefault="0093424B" w:rsidP="00561218">
            <w:pPr>
              <w:pStyle w:val="Lijstalinea"/>
              <w:spacing w:line="240" w:lineRule="atLeast"/>
              <w:ind w:left="0"/>
              <w:rPr>
                <w:sz w:val="20"/>
              </w:rPr>
            </w:pPr>
          </w:p>
        </w:tc>
      </w:tr>
    </w:tbl>
    <w:p w14:paraId="667D95FF" w14:textId="77777777" w:rsidR="00E27548" w:rsidRDefault="00E27548" w:rsidP="002F2280">
      <w:pPr>
        <w:widowControl w:val="0"/>
        <w:rPr>
          <w:rFonts w:eastAsia="Times New Roman" w:cs="Times New Roman"/>
          <w:snapToGrid w:val="0"/>
          <w:szCs w:val="20"/>
          <w:lang w:eastAsia="nl-NL"/>
        </w:rPr>
      </w:pPr>
    </w:p>
    <w:p w14:paraId="34F028E0" w14:textId="77777777" w:rsidR="00072304" w:rsidRDefault="00072304" w:rsidP="002F2280">
      <w:pPr>
        <w:widowControl w:val="0"/>
        <w:rPr>
          <w:rFonts w:eastAsia="Times New Roman" w:cs="Times New Roman"/>
          <w:b/>
          <w:bCs/>
          <w:snapToGrid w:val="0"/>
          <w:szCs w:val="20"/>
          <w:u w:val="single"/>
          <w:lang w:eastAsia="nl-NL"/>
        </w:rPr>
      </w:pPr>
    </w:p>
    <w:p w14:paraId="4EB6F590" w14:textId="77777777" w:rsidR="009A3A67" w:rsidRDefault="009A3A67">
      <w:pPr>
        <w:spacing w:after="200" w:line="276" w:lineRule="auto"/>
        <w:rPr>
          <w:rFonts w:eastAsia="Times New Roman" w:cs="Times New Roman"/>
          <w:b/>
          <w:bCs/>
          <w:snapToGrid w:val="0"/>
          <w:szCs w:val="20"/>
          <w:u w:val="single"/>
          <w:lang w:eastAsia="nl-NL"/>
        </w:rPr>
      </w:pPr>
      <w:r>
        <w:rPr>
          <w:rFonts w:eastAsia="Times New Roman" w:cs="Times New Roman"/>
          <w:b/>
          <w:bCs/>
          <w:snapToGrid w:val="0"/>
          <w:szCs w:val="20"/>
          <w:u w:val="single"/>
          <w:lang w:eastAsia="nl-NL"/>
        </w:rPr>
        <w:br w:type="page"/>
      </w:r>
    </w:p>
    <w:p w14:paraId="5E169DF2" w14:textId="11E30EAE" w:rsidR="00786289" w:rsidRPr="00072304" w:rsidRDefault="001C68E1" w:rsidP="002F2280">
      <w:pPr>
        <w:widowControl w:val="0"/>
        <w:rPr>
          <w:rFonts w:eastAsia="Times New Roman" w:cs="Times New Roman"/>
          <w:b/>
          <w:bCs/>
          <w:snapToGrid w:val="0"/>
          <w:szCs w:val="20"/>
          <w:u w:val="single"/>
          <w:lang w:eastAsia="nl-NL"/>
        </w:rPr>
      </w:pPr>
      <w:r w:rsidRPr="00072304">
        <w:rPr>
          <w:rFonts w:eastAsia="Times New Roman" w:cs="Times New Roman"/>
          <w:b/>
          <w:bCs/>
          <w:snapToGrid w:val="0"/>
          <w:szCs w:val="20"/>
          <w:u w:val="single"/>
          <w:lang w:eastAsia="nl-NL"/>
        </w:rPr>
        <w:lastRenderedPageBreak/>
        <w:t>VOLDOET</w:t>
      </w:r>
      <w:r w:rsidR="00DE4725" w:rsidRPr="00072304">
        <w:rPr>
          <w:rFonts w:eastAsia="Times New Roman" w:cs="Times New Roman"/>
          <w:b/>
          <w:bCs/>
          <w:snapToGrid w:val="0"/>
          <w:szCs w:val="20"/>
          <w:u w:val="single"/>
          <w:lang w:eastAsia="nl-NL"/>
        </w:rPr>
        <w:t xml:space="preserve"> </w:t>
      </w:r>
      <w:r w:rsidR="00ED711A" w:rsidRPr="00072304">
        <w:rPr>
          <w:rFonts w:eastAsia="Times New Roman" w:cs="Times New Roman"/>
          <w:b/>
          <w:bCs/>
          <w:snapToGrid w:val="0"/>
          <w:szCs w:val="20"/>
          <w:u w:val="single"/>
          <w:lang w:eastAsia="nl-NL"/>
        </w:rPr>
        <w:t xml:space="preserve">- </w:t>
      </w:r>
      <w:r w:rsidR="00892AE2" w:rsidRPr="00072304">
        <w:rPr>
          <w:rFonts w:eastAsia="Times New Roman" w:cs="Times New Roman"/>
          <w:b/>
          <w:bCs/>
          <w:snapToGrid w:val="0"/>
          <w:szCs w:val="20"/>
          <w:u w:val="single"/>
          <w:lang w:eastAsia="nl-NL"/>
        </w:rPr>
        <w:t>E</w:t>
      </w:r>
      <w:r w:rsidR="00DE4725" w:rsidRPr="00072304">
        <w:rPr>
          <w:rFonts w:eastAsia="Times New Roman" w:cs="Times New Roman"/>
          <w:b/>
          <w:bCs/>
          <w:snapToGrid w:val="0"/>
          <w:szCs w:val="20"/>
          <w:u w:val="single"/>
          <w:lang w:eastAsia="nl-NL"/>
        </w:rPr>
        <w:t>isen aan het referentieproject</w:t>
      </w:r>
      <w:r w:rsidRPr="00072304">
        <w:rPr>
          <w:rFonts w:eastAsia="Times New Roman" w:cs="Times New Roman"/>
          <w:b/>
          <w:bCs/>
          <w:snapToGrid w:val="0"/>
          <w:szCs w:val="20"/>
          <w:u w:val="single"/>
          <w:lang w:eastAsia="nl-NL"/>
        </w:rPr>
        <w:t>:</w:t>
      </w:r>
    </w:p>
    <w:p w14:paraId="156CD3F1" w14:textId="35391543" w:rsidR="007447F4" w:rsidRDefault="00786289" w:rsidP="002F2280">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w:t>
      </w:r>
      <w:proofErr w:type="gramStart"/>
      <w:r w:rsidR="000D4A34" w:rsidRPr="00B163C4">
        <w:rPr>
          <w:rFonts w:eastAsia="Times New Roman" w:cs="Times New Roman"/>
          <w:snapToGrid w:val="0"/>
          <w:szCs w:val="20"/>
          <w:highlight w:val="cyan"/>
          <w:lang w:eastAsia="nl-NL"/>
        </w:rPr>
        <w:t>aankruisen</w:t>
      </w:r>
      <w:proofErr w:type="gramEnd"/>
      <w:r w:rsidR="00372E6C" w:rsidRPr="00B163C4">
        <w:rPr>
          <w:rFonts w:eastAsia="Times New Roman" w:cs="Times New Roman"/>
          <w:snapToGrid w:val="0"/>
          <w:szCs w:val="20"/>
          <w:highlight w:val="cyan"/>
          <w:lang w:eastAsia="nl-NL"/>
        </w:rPr>
        <w:t xml:space="preserve"> door </w:t>
      </w:r>
      <w:r w:rsidR="00DA36AB" w:rsidRPr="00B163C4">
        <w:rPr>
          <w:rFonts w:eastAsia="Times New Roman" w:cs="Times New Roman"/>
          <w:snapToGrid w:val="0"/>
          <w:szCs w:val="20"/>
          <w:highlight w:val="cyan"/>
          <w:lang w:eastAsia="nl-NL"/>
        </w:rPr>
        <w:t xml:space="preserve">Gegadigde </w:t>
      </w:r>
      <w:proofErr w:type="gramStart"/>
      <w:r w:rsidR="00F5015B" w:rsidRPr="00B163C4">
        <w:rPr>
          <w:rFonts w:eastAsia="Times New Roman" w:cs="Times New Roman"/>
          <w:snapToGrid w:val="0"/>
          <w:szCs w:val="20"/>
          <w:highlight w:val="cyan"/>
          <w:lang w:eastAsia="nl-NL"/>
        </w:rPr>
        <w:t>indien</w:t>
      </w:r>
      <w:proofErr w:type="gramEnd"/>
      <w:r w:rsidR="00F5015B" w:rsidRPr="00B163C4">
        <w:rPr>
          <w:rFonts w:eastAsia="Times New Roman" w:cs="Times New Roman"/>
          <w:snapToGrid w:val="0"/>
          <w:szCs w:val="20"/>
          <w:highlight w:val="cyan"/>
          <w:lang w:eastAsia="nl-NL"/>
        </w:rPr>
        <w:t xml:space="preserve"> het referentieproject </w:t>
      </w:r>
      <w:r w:rsidR="00DA36AB" w:rsidRPr="00B163C4">
        <w:rPr>
          <w:rFonts w:eastAsia="Times New Roman" w:cs="Times New Roman"/>
          <w:snapToGrid w:val="0"/>
          <w:szCs w:val="20"/>
          <w:highlight w:val="cyan"/>
          <w:lang w:eastAsia="nl-NL"/>
        </w:rPr>
        <w:t>aan</w:t>
      </w:r>
      <w:r w:rsidR="00372E6C" w:rsidRPr="00B163C4">
        <w:rPr>
          <w:rFonts w:eastAsia="Times New Roman" w:cs="Times New Roman"/>
          <w:snapToGrid w:val="0"/>
          <w:szCs w:val="20"/>
          <w:highlight w:val="cyan"/>
          <w:lang w:eastAsia="nl-NL"/>
        </w:rPr>
        <w:t xml:space="preserve"> het genoemde voldoet</w:t>
      </w:r>
      <w:r w:rsidR="007447F4" w:rsidRPr="00B163C4">
        <w:rPr>
          <w:rFonts w:eastAsia="Times New Roman" w:cs="Times New Roman"/>
          <w:snapToGrid w:val="0"/>
          <w:szCs w:val="20"/>
          <w:highlight w:val="cyan"/>
          <w:lang w:eastAsia="nl-NL"/>
        </w:rPr>
        <w:t>.</w:t>
      </w:r>
      <w:r w:rsidR="004F4014" w:rsidRPr="00B163C4">
        <w:rPr>
          <w:rFonts w:eastAsia="Times New Roman" w:cs="Times New Roman"/>
          <w:snapToGrid w:val="0"/>
          <w:szCs w:val="20"/>
          <w:highlight w:val="cyan"/>
          <w:lang w:eastAsia="nl-NL"/>
        </w:rPr>
        <w:t>]</w:t>
      </w:r>
    </w:p>
    <w:p w14:paraId="1AB1BC0C" w14:textId="17A3BD00" w:rsidR="00B9372C" w:rsidRDefault="007447F4" w:rsidP="002F2280">
      <w:pPr>
        <w:widowControl w:val="0"/>
        <w:rPr>
          <w:rFonts w:eastAsia="Times New Roman" w:cs="Times New Roman"/>
          <w:snapToGrid w:val="0"/>
          <w:szCs w:val="20"/>
          <w:lang w:eastAsia="nl-NL"/>
        </w:rPr>
      </w:pPr>
      <w:r>
        <w:rPr>
          <w:rFonts w:eastAsia="Times New Roman" w:cs="Times New Roman"/>
          <w:snapToGrid w:val="0"/>
          <w:szCs w:val="20"/>
          <w:lang w:eastAsia="nl-NL"/>
        </w:rPr>
        <w:t>(</w:t>
      </w:r>
      <w:proofErr w:type="gramStart"/>
      <w:r>
        <w:rPr>
          <w:rFonts w:eastAsia="Times New Roman" w:cs="Times New Roman"/>
          <w:snapToGrid w:val="0"/>
          <w:szCs w:val="20"/>
          <w:lang w:eastAsia="nl-NL"/>
        </w:rPr>
        <w:t>bij</w:t>
      </w:r>
      <w:proofErr w:type="gramEnd"/>
      <w:r>
        <w:rPr>
          <w:rFonts w:eastAsia="Times New Roman" w:cs="Times New Roman"/>
          <w:snapToGrid w:val="0"/>
          <w:szCs w:val="20"/>
          <w:lang w:eastAsia="nl-NL"/>
        </w:rPr>
        <w:t xml:space="preserve"> niet </w:t>
      </w:r>
      <w:r>
        <w:t>voldoen</w:t>
      </w:r>
      <w:r w:rsidR="00B9372C" w:rsidRPr="001E3A8A">
        <w:rPr>
          <w:rFonts w:eastAsia="Times New Roman" w:cs="Times New Roman"/>
          <w:snapToGrid w:val="0"/>
          <w:szCs w:val="20"/>
          <w:lang w:eastAsia="nl-NL"/>
        </w:rPr>
        <w:t xml:space="preserve"> is geen beoordeling mogelijk en volgt automatisch een score van 0 punten voor het Selectiecriterium</w:t>
      </w:r>
      <w:r w:rsidR="006E4156">
        <w:rPr>
          <w:rFonts w:eastAsia="Times New Roman" w:cs="Times New Roman"/>
          <w:snapToGrid w:val="0"/>
          <w:szCs w:val="20"/>
          <w:lang w:eastAsia="nl-NL"/>
        </w:rPr>
        <w:t>).</w:t>
      </w:r>
    </w:p>
    <w:p w14:paraId="6311E3A4" w14:textId="77777777" w:rsidR="00072304" w:rsidRDefault="00072304" w:rsidP="00E115C9">
      <w:pPr>
        <w:widowControl w:val="0"/>
        <w:ind w:left="705" w:hanging="705"/>
        <w:rPr>
          <w:rFonts w:cs="Arial"/>
          <w:b/>
        </w:rPr>
      </w:pPr>
    </w:p>
    <w:p w14:paraId="0A93D97B" w14:textId="0F845732" w:rsidR="00FE3327" w:rsidRPr="00BD6B6A" w:rsidRDefault="007D75EE" w:rsidP="00E115C9">
      <w:pPr>
        <w:widowControl w:val="0"/>
        <w:ind w:left="705" w:hanging="705"/>
      </w:pPr>
      <w:r w:rsidRPr="00ED711A">
        <w:rPr>
          <w:rFonts w:ascii="Symbol" w:eastAsia="Symbol" w:hAnsi="Symbol" w:cs="Symbol"/>
          <w:b/>
        </w:rPr>
        <w:sym w:font="Symbol" w:char="F07F"/>
      </w:r>
      <w:r>
        <w:rPr>
          <w:rFonts w:cs="Arial"/>
          <w:b/>
        </w:rPr>
        <w:tab/>
      </w:r>
      <w:r w:rsidR="00FE3327" w:rsidRPr="00BD6B6A">
        <w:t xml:space="preserve">Het project </w:t>
      </w:r>
      <w:r w:rsidR="005169EB">
        <w:t xml:space="preserve">is niet ouder dan </w:t>
      </w:r>
      <w:r w:rsidR="00835C68">
        <w:t>tien (</w:t>
      </w:r>
      <w:r w:rsidR="005169EB">
        <w:t>10</w:t>
      </w:r>
      <w:r w:rsidR="00835C68">
        <w:t>)</w:t>
      </w:r>
      <w:r w:rsidR="005169EB">
        <w:t xml:space="preserve"> jaar</w:t>
      </w:r>
      <w:r w:rsidR="00E2408F">
        <w:t xml:space="preserve"> (</w:t>
      </w:r>
      <w:r w:rsidR="00A53655">
        <w:t xml:space="preserve">de termijn van vaststelling DOSP is leidend, </w:t>
      </w:r>
      <w:r w:rsidR="00E115C9">
        <w:t>terugrekenend van de datum van sluiting aanmeldtermijn)</w:t>
      </w:r>
      <w:r w:rsidR="005169EB">
        <w:t xml:space="preserve">; </w:t>
      </w:r>
    </w:p>
    <w:p w14:paraId="650B0C10" w14:textId="73900E51" w:rsidR="00FE3327" w:rsidRPr="00BD6B6A" w:rsidRDefault="007D75EE" w:rsidP="007D75EE">
      <w:pPr>
        <w:widowControl w:val="0"/>
        <w:ind w:left="705" w:hanging="705"/>
        <w:rPr>
          <w:szCs w:val="20"/>
        </w:rPr>
      </w:pPr>
      <w:r w:rsidRPr="00ED711A">
        <w:rPr>
          <w:rFonts w:ascii="Symbol" w:eastAsia="Symbol" w:hAnsi="Symbol" w:cs="Symbol"/>
          <w:b/>
        </w:rPr>
        <w:sym w:font="Symbol" w:char="F07F"/>
      </w:r>
      <w:r>
        <w:rPr>
          <w:rFonts w:cs="Arial"/>
          <w:b/>
        </w:rPr>
        <w:tab/>
      </w:r>
      <w:r w:rsidR="00835C68" w:rsidRPr="00B6750F">
        <w:rPr>
          <w:szCs w:val="20"/>
        </w:rPr>
        <w:t>Het project is minimaal uitgevoerd tot en met</w:t>
      </w:r>
      <w:r w:rsidR="00B41CD6">
        <w:rPr>
          <w:szCs w:val="20"/>
        </w:rPr>
        <w:t xml:space="preserve"> het</w:t>
      </w:r>
      <w:r w:rsidR="00835C68" w:rsidRPr="00B6750F">
        <w:rPr>
          <w:szCs w:val="20"/>
        </w:rPr>
        <w:t xml:space="preserve"> niveau van </w:t>
      </w:r>
      <w:r w:rsidR="00B41CD6">
        <w:rPr>
          <w:szCs w:val="20"/>
        </w:rPr>
        <w:t xml:space="preserve">een </w:t>
      </w:r>
      <w:r w:rsidR="00835C68" w:rsidRPr="00B6750F">
        <w:rPr>
          <w:szCs w:val="20"/>
        </w:rPr>
        <w:t>vastgesteld DOSP (incl. haalbaarheidstoets);</w:t>
      </w:r>
    </w:p>
    <w:p w14:paraId="62F7A273" w14:textId="226D2A7C" w:rsidR="00507F0B" w:rsidRPr="00E02EAB" w:rsidRDefault="00DA78E9" w:rsidP="00E02EAB">
      <w:pPr>
        <w:widowControl w:val="0"/>
        <w:rPr>
          <w:rFonts w:eastAsia="Times New Roman" w:cs="Times New Roman"/>
          <w:snapToGrid w:val="0"/>
          <w:szCs w:val="20"/>
          <w:lang w:eastAsia="nl-NL"/>
        </w:rPr>
      </w:pPr>
      <w:r w:rsidRPr="00ED711A">
        <w:rPr>
          <w:rFonts w:ascii="Symbol" w:eastAsia="Symbol" w:hAnsi="Symbol" w:cs="Symbol"/>
          <w:b/>
        </w:rPr>
        <w:sym w:font="Symbol" w:char="F07F"/>
      </w:r>
      <w:r>
        <w:rPr>
          <w:rFonts w:cs="Arial"/>
          <w:b/>
        </w:rPr>
        <w:tab/>
      </w:r>
      <w:r w:rsidR="00570485" w:rsidRPr="00B6750F">
        <w:rPr>
          <w:szCs w:val="20"/>
        </w:rPr>
        <w:t>Het betreft een stedenbouwkundig plan met een gemengd verdicht programma</w:t>
      </w:r>
      <w:r w:rsidR="00E02EAB">
        <w:rPr>
          <w:rFonts w:eastAsia="Times New Roman" w:cs="Times New Roman"/>
          <w:snapToGrid w:val="0"/>
          <w:szCs w:val="20"/>
          <w:lang w:eastAsia="nl-NL"/>
        </w:rPr>
        <w:t>.</w:t>
      </w:r>
    </w:p>
    <w:p w14:paraId="06B0B9E3" w14:textId="758745C7" w:rsidR="00221943" w:rsidRPr="00221943" w:rsidRDefault="00221943" w:rsidP="00221943">
      <w:pPr>
        <w:pStyle w:val="Lijstalinea"/>
        <w:widowControl w:val="0"/>
        <w:spacing w:line="240" w:lineRule="atLeast"/>
        <w:ind w:left="0"/>
        <w:rPr>
          <w:rFonts w:asciiTheme="minorHAnsi" w:hAnsiTheme="minorHAnsi"/>
          <w:sz w:val="20"/>
          <w:u w:val="single"/>
        </w:rPr>
      </w:pPr>
    </w:p>
    <w:p w14:paraId="79FDCB75" w14:textId="77777777" w:rsidR="009C010D" w:rsidRDefault="009C010D" w:rsidP="00BB1C59">
      <w:pPr>
        <w:rPr>
          <w:rFonts w:ascii="Calibri" w:hAnsi="Calibri"/>
          <w:b/>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9C010D" w:rsidRPr="007E2BD7" w14:paraId="3274AF27" w14:textId="77777777" w:rsidTr="001856FE">
        <w:tc>
          <w:tcPr>
            <w:tcW w:w="3828" w:type="dxa"/>
            <w:shd w:val="clear" w:color="auto" w:fill="002060"/>
          </w:tcPr>
          <w:p w14:paraId="3755439B" w14:textId="75280C7A" w:rsidR="009C010D" w:rsidRPr="007E2BD7" w:rsidRDefault="009C010D" w:rsidP="001C68E1">
            <w:pPr>
              <w:pStyle w:val="Lijstalinea"/>
              <w:widowControl w:val="0"/>
              <w:spacing w:line="240" w:lineRule="atLeast"/>
              <w:ind w:left="0"/>
              <w:rPr>
                <w:b/>
                <w:bCs/>
                <w:sz w:val="20"/>
                <w:szCs w:val="20"/>
              </w:rPr>
            </w:pPr>
            <w:r w:rsidRPr="009C010D">
              <w:rPr>
                <w:b/>
                <w:bCs/>
                <w:sz w:val="20"/>
                <w:szCs w:val="20"/>
              </w:rPr>
              <w:t xml:space="preserve">Kenmerken van </w:t>
            </w:r>
            <w:r w:rsidR="001C68E1">
              <w:rPr>
                <w:b/>
                <w:bCs/>
                <w:sz w:val="20"/>
                <w:szCs w:val="20"/>
              </w:rPr>
              <w:t>het referentieproject en de organisatie opdrachtgever</w:t>
            </w:r>
            <w:r w:rsidRPr="009C010D">
              <w:rPr>
                <w:b/>
                <w:bCs/>
                <w:sz w:val="20"/>
                <w:szCs w:val="20"/>
              </w:rPr>
              <w:t xml:space="preserve"> </w:t>
            </w:r>
          </w:p>
        </w:tc>
        <w:tc>
          <w:tcPr>
            <w:tcW w:w="5244" w:type="dxa"/>
            <w:shd w:val="clear" w:color="auto" w:fill="002060"/>
          </w:tcPr>
          <w:p w14:paraId="5D0F63CE" w14:textId="0874E232" w:rsidR="009C010D" w:rsidRPr="007E2BD7" w:rsidRDefault="009C010D" w:rsidP="0032600F">
            <w:pPr>
              <w:widowControl w:val="0"/>
              <w:rPr>
                <w:b/>
                <w:bCs/>
                <w:szCs w:val="20"/>
              </w:rPr>
            </w:pPr>
            <w:r>
              <w:rPr>
                <w:b/>
                <w:bCs/>
                <w:szCs w:val="20"/>
              </w:rPr>
              <w:t>Invulvelden</w:t>
            </w:r>
          </w:p>
        </w:tc>
      </w:tr>
      <w:tr w:rsidR="00FB1AD7" w:rsidRPr="007E2BD7" w14:paraId="263CF428" w14:textId="77777777" w:rsidTr="001856FE">
        <w:tc>
          <w:tcPr>
            <w:tcW w:w="3828" w:type="dxa"/>
            <w:shd w:val="clear" w:color="auto" w:fill="C7E9FF"/>
          </w:tcPr>
          <w:p w14:paraId="2A93D8F1" w14:textId="09807F9E" w:rsidR="00FB1AD7" w:rsidRDefault="00BD2D92" w:rsidP="0032600F">
            <w:pPr>
              <w:rPr>
                <w:rFonts w:ascii="Calibri" w:hAnsi="Calibri"/>
                <w:bCs/>
              </w:rPr>
            </w:pPr>
            <w:r>
              <w:rPr>
                <w:rFonts w:ascii="Calibri" w:hAnsi="Calibri"/>
                <w:bCs/>
              </w:rPr>
              <w:t>Aanduiding r</w:t>
            </w:r>
            <w:r w:rsidR="00FB1AD7">
              <w:rPr>
                <w:rFonts w:ascii="Calibri" w:hAnsi="Calibri"/>
                <w:bCs/>
              </w:rPr>
              <w:t>eferentieopdracht:</w:t>
            </w:r>
          </w:p>
          <w:p w14:paraId="100A5499" w14:textId="0E90D2D6" w:rsidR="00DE633C" w:rsidRPr="007E2BD7" w:rsidRDefault="00DE633C" w:rsidP="0032600F">
            <w:pPr>
              <w:rPr>
                <w:szCs w:val="20"/>
              </w:rPr>
            </w:pPr>
          </w:p>
        </w:tc>
        <w:tc>
          <w:tcPr>
            <w:tcW w:w="5244" w:type="dxa"/>
          </w:tcPr>
          <w:p w14:paraId="775C2D26" w14:textId="77777777" w:rsidR="00FB1AD7" w:rsidRPr="007E2BD7" w:rsidRDefault="00FB1AD7" w:rsidP="0032600F">
            <w:pPr>
              <w:pStyle w:val="Lijstalinea"/>
              <w:widowControl w:val="0"/>
              <w:spacing w:line="240" w:lineRule="atLeast"/>
              <w:ind w:left="0"/>
              <w:rPr>
                <w:sz w:val="20"/>
                <w:szCs w:val="20"/>
              </w:rPr>
            </w:pPr>
          </w:p>
        </w:tc>
      </w:tr>
      <w:tr w:rsidR="00DE633C" w:rsidRPr="007E2BD7" w14:paraId="2E0FF093" w14:textId="77777777" w:rsidTr="001856FE">
        <w:tc>
          <w:tcPr>
            <w:tcW w:w="3828" w:type="dxa"/>
            <w:shd w:val="clear" w:color="auto" w:fill="C7E9FF"/>
          </w:tcPr>
          <w:p w14:paraId="439B91FF" w14:textId="6BE94C4A" w:rsidR="00DE633C" w:rsidRPr="007E2BD7" w:rsidRDefault="00FF0A23" w:rsidP="00CE2FFC">
            <w:pPr>
              <w:rPr>
                <w:szCs w:val="20"/>
              </w:rPr>
            </w:pPr>
            <w:r>
              <w:rPr>
                <w:rFonts w:cstheme="minorHAnsi"/>
              </w:rPr>
              <w:t>Korte beschrijving van de referentieopdracht</w:t>
            </w:r>
            <w:r w:rsidR="00CE2FFC">
              <w:rPr>
                <w:rFonts w:cstheme="minorHAnsi"/>
              </w:rPr>
              <w:t xml:space="preserve"> en uitgevoerde </w:t>
            </w:r>
            <w:r>
              <w:rPr>
                <w:rFonts w:cstheme="minorHAnsi"/>
              </w:rPr>
              <w:t>werkzaamheden waaruit duidelijk blijkt dat aan de ervaringseis</w:t>
            </w:r>
            <w:r w:rsidR="009D21DB">
              <w:rPr>
                <w:rFonts w:cstheme="minorHAnsi"/>
              </w:rPr>
              <w:t>en</w:t>
            </w:r>
            <w:r>
              <w:rPr>
                <w:rFonts w:cstheme="minorHAnsi"/>
              </w:rPr>
              <w:t xml:space="preserve"> wordt voldaan:</w:t>
            </w:r>
          </w:p>
        </w:tc>
        <w:tc>
          <w:tcPr>
            <w:tcW w:w="5244" w:type="dxa"/>
          </w:tcPr>
          <w:p w14:paraId="423CB59C" w14:textId="77777777" w:rsidR="00DE633C" w:rsidRPr="007E2BD7" w:rsidRDefault="00DE633C" w:rsidP="0032600F">
            <w:pPr>
              <w:pStyle w:val="Lijstalinea"/>
              <w:widowControl w:val="0"/>
              <w:spacing w:line="240" w:lineRule="atLeast"/>
              <w:ind w:left="0"/>
              <w:rPr>
                <w:sz w:val="20"/>
                <w:szCs w:val="20"/>
              </w:rPr>
            </w:pPr>
          </w:p>
        </w:tc>
      </w:tr>
      <w:tr w:rsidR="00547118" w:rsidRPr="007E2BD7" w14:paraId="6F11FBEB" w14:textId="77777777" w:rsidTr="001856FE">
        <w:tc>
          <w:tcPr>
            <w:tcW w:w="3828" w:type="dxa"/>
            <w:shd w:val="clear" w:color="auto" w:fill="C7E9FF"/>
          </w:tcPr>
          <w:p w14:paraId="2B20BC93" w14:textId="2DBF67AF" w:rsidR="00547118" w:rsidRPr="007E2BD7" w:rsidRDefault="00547118" w:rsidP="00E115C9">
            <w:pPr>
              <w:autoSpaceDE w:val="0"/>
              <w:autoSpaceDN w:val="0"/>
              <w:adjustRightInd w:val="0"/>
              <w:rPr>
                <w:szCs w:val="20"/>
              </w:rPr>
            </w:pPr>
            <w:r w:rsidRPr="009C010D">
              <w:rPr>
                <w:rFonts w:ascii="Calibri" w:hAnsi="Calibri"/>
                <w:bCs/>
              </w:rPr>
              <w:t xml:space="preserve">Datum aanvang + </w:t>
            </w:r>
            <w:r w:rsidR="009D5CE9">
              <w:rPr>
                <w:rFonts w:ascii="Calibri" w:hAnsi="Calibri"/>
                <w:bCs/>
              </w:rPr>
              <w:t>datum vaststelling DOSP:</w:t>
            </w:r>
          </w:p>
        </w:tc>
        <w:tc>
          <w:tcPr>
            <w:tcW w:w="5244" w:type="dxa"/>
          </w:tcPr>
          <w:p w14:paraId="21EF2959" w14:textId="77777777" w:rsidR="00547118" w:rsidRPr="007E2BD7" w:rsidRDefault="00547118" w:rsidP="0032600F">
            <w:pPr>
              <w:pStyle w:val="Lijstalinea"/>
              <w:widowControl w:val="0"/>
              <w:spacing w:line="240" w:lineRule="atLeast"/>
              <w:ind w:left="0"/>
              <w:rPr>
                <w:sz w:val="20"/>
                <w:szCs w:val="20"/>
              </w:rPr>
            </w:pPr>
          </w:p>
        </w:tc>
      </w:tr>
      <w:tr w:rsidR="009F0B7C" w:rsidRPr="007E2BD7" w14:paraId="059AA0DC" w14:textId="77777777" w:rsidTr="001856FE">
        <w:tc>
          <w:tcPr>
            <w:tcW w:w="3828" w:type="dxa"/>
            <w:shd w:val="clear" w:color="auto" w:fill="C7E9FF"/>
          </w:tcPr>
          <w:p w14:paraId="384086C4" w14:textId="3742AEE7" w:rsidR="009F0B7C" w:rsidRPr="007E2BD7" w:rsidRDefault="009F0B7C" w:rsidP="009F0B7C">
            <w:pPr>
              <w:rPr>
                <w:szCs w:val="20"/>
              </w:rPr>
            </w:pPr>
            <w:r>
              <w:rPr>
                <w:rFonts w:cstheme="minorHAnsi"/>
              </w:rPr>
              <w:t>Is het referentieproject uitgevoerd in Combinatie?</w:t>
            </w:r>
          </w:p>
        </w:tc>
        <w:tc>
          <w:tcPr>
            <w:tcW w:w="5244" w:type="dxa"/>
          </w:tcPr>
          <w:p w14:paraId="320219D3" w14:textId="77777777" w:rsidR="009F0B7C" w:rsidRDefault="009F0B7C" w:rsidP="009F0B7C">
            <w:pPr>
              <w:suppressAutoHyphens/>
              <w:jc w:val="both"/>
              <w:rPr>
                <w:rFonts w:cstheme="minorHAnsi"/>
              </w:rPr>
            </w:pPr>
            <w:proofErr w:type="gramStart"/>
            <w:r>
              <w:rPr>
                <w:rFonts w:cstheme="minorHAnsi"/>
              </w:rPr>
              <w:t>Ja /</w:t>
            </w:r>
            <w:proofErr w:type="gramEnd"/>
            <w:r>
              <w:rPr>
                <w:rFonts w:cstheme="minorHAnsi"/>
              </w:rPr>
              <w:t xml:space="preserve"> Nee</w:t>
            </w:r>
          </w:p>
          <w:p w14:paraId="628A2834" w14:textId="77777777" w:rsidR="009F0B7C" w:rsidRDefault="009F0B7C" w:rsidP="009F0B7C">
            <w:pPr>
              <w:pStyle w:val="Lijstalinea"/>
              <w:widowControl w:val="0"/>
              <w:spacing w:line="240" w:lineRule="atLeast"/>
              <w:ind w:left="0"/>
              <w:rPr>
                <w:rFonts w:asciiTheme="minorHAnsi" w:hAnsiTheme="minorHAnsi" w:cstheme="minorHAnsi"/>
                <w:sz w:val="20"/>
              </w:rPr>
            </w:pPr>
            <w:r w:rsidRPr="009F0B7C">
              <w:rPr>
                <w:rFonts w:asciiTheme="minorHAnsi" w:hAnsiTheme="minorHAnsi" w:cstheme="minorHAnsi"/>
                <w:sz w:val="20"/>
                <w:highlight w:val="cyan"/>
              </w:rPr>
              <w:t>[</w:t>
            </w:r>
            <w:proofErr w:type="gramStart"/>
            <w:r w:rsidRPr="009F0B7C">
              <w:rPr>
                <w:rFonts w:asciiTheme="minorHAnsi" w:hAnsiTheme="minorHAnsi" w:cstheme="minorHAnsi"/>
                <w:sz w:val="20"/>
                <w:highlight w:val="cyan"/>
              </w:rPr>
              <w:t>doorhalen</w:t>
            </w:r>
            <w:proofErr w:type="gramEnd"/>
            <w:r w:rsidRPr="009F0B7C">
              <w:rPr>
                <w:rFonts w:asciiTheme="minorHAnsi" w:hAnsiTheme="minorHAnsi" w:cstheme="minorHAnsi"/>
                <w:sz w:val="20"/>
                <w:highlight w:val="cyan"/>
              </w:rPr>
              <w:t xml:space="preserve"> wat niet van toepassing is]</w:t>
            </w:r>
          </w:p>
          <w:p w14:paraId="478352E8" w14:textId="77777777" w:rsidR="0066043A" w:rsidRDefault="0066043A" w:rsidP="009F0B7C">
            <w:pPr>
              <w:pStyle w:val="Lijstalinea"/>
              <w:widowControl w:val="0"/>
              <w:spacing w:line="240" w:lineRule="atLeast"/>
              <w:ind w:left="0"/>
              <w:rPr>
                <w:rFonts w:asciiTheme="minorHAnsi" w:hAnsiTheme="minorHAnsi" w:cstheme="minorHAnsi"/>
                <w:sz w:val="20"/>
              </w:rPr>
            </w:pPr>
          </w:p>
          <w:p w14:paraId="0773DF46" w14:textId="77777777" w:rsidR="00D33C76" w:rsidRDefault="00262356" w:rsidP="00587FED">
            <w:pPr>
              <w:pStyle w:val="Lijstalinea"/>
              <w:widowControl w:val="0"/>
              <w:spacing w:line="240" w:lineRule="atLeast"/>
              <w:ind w:left="0"/>
              <w:rPr>
                <w:rFonts w:cstheme="minorHAnsi"/>
                <w:sz w:val="20"/>
                <w:szCs w:val="20"/>
              </w:rPr>
            </w:pPr>
            <w:proofErr w:type="gramStart"/>
            <w:r w:rsidRPr="00262356">
              <w:rPr>
                <w:rFonts w:asciiTheme="minorHAnsi" w:hAnsiTheme="minorHAnsi" w:cstheme="minorHAnsi"/>
                <w:sz w:val="20"/>
              </w:rPr>
              <w:t>Indien</w:t>
            </w:r>
            <w:proofErr w:type="gramEnd"/>
            <w:r w:rsidRPr="00262356">
              <w:rPr>
                <w:rFonts w:asciiTheme="minorHAnsi" w:hAnsiTheme="minorHAnsi" w:cstheme="minorHAnsi"/>
                <w:sz w:val="20"/>
              </w:rPr>
              <w:t xml:space="preserve"> het </w:t>
            </w:r>
            <w:r w:rsidRPr="00547118">
              <w:rPr>
                <w:rFonts w:asciiTheme="minorHAnsi" w:hAnsiTheme="minorHAnsi" w:cstheme="minorHAnsi"/>
                <w:sz w:val="20"/>
                <w:szCs w:val="20"/>
              </w:rPr>
              <w:t>werk is uitgevoerd in Combinatie</w:t>
            </w:r>
            <w:r w:rsidR="00547118">
              <w:rPr>
                <w:rFonts w:asciiTheme="minorHAnsi" w:hAnsiTheme="minorHAnsi" w:cstheme="minorHAnsi"/>
                <w:sz w:val="20"/>
                <w:szCs w:val="20"/>
              </w:rPr>
              <w:t>, invullen</w:t>
            </w:r>
            <w:r w:rsidR="00587FED">
              <w:rPr>
                <w:rFonts w:asciiTheme="minorHAnsi" w:hAnsiTheme="minorHAnsi" w:cstheme="minorHAnsi"/>
                <w:sz w:val="20"/>
                <w:szCs w:val="20"/>
              </w:rPr>
              <w:t xml:space="preserve"> w</w:t>
            </w:r>
            <w:r w:rsidR="00D10A34" w:rsidRPr="00547118">
              <w:rPr>
                <w:rFonts w:cstheme="minorHAnsi"/>
                <w:sz w:val="20"/>
                <w:szCs w:val="20"/>
              </w:rPr>
              <w:t>elke onderdelen van het referentieproject daadwerkelijk door Gegadigde zijn uitgevoerd:</w:t>
            </w:r>
          </w:p>
          <w:p w14:paraId="1E7EE818" w14:textId="6112F177" w:rsidR="00587FED" w:rsidRPr="00547118" w:rsidRDefault="00587FED" w:rsidP="00587FED">
            <w:pPr>
              <w:pStyle w:val="Lijstalinea"/>
              <w:widowControl w:val="0"/>
              <w:spacing w:line="240" w:lineRule="atLeast"/>
              <w:ind w:left="0"/>
              <w:rPr>
                <w:szCs w:val="20"/>
              </w:rPr>
            </w:pPr>
          </w:p>
        </w:tc>
      </w:tr>
      <w:tr w:rsidR="009F0B7C" w:rsidRPr="007E2BD7" w14:paraId="2EC826F6" w14:textId="77777777" w:rsidTr="001856FE">
        <w:tc>
          <w:tcPr>
            <w:tcW w:w="3828" w:type="dxa"/>
            <w:shd w:val="clear" w:color="auto" w:fill="C7E9FF"/>
          </w:tcPr>
          <w:p w14:paraId="4079C289" w14:textId="0756E1FD" w:rsidR="009F0B7C" w:rsidRPr="007E2BD7" w:rsidRDefault="009F0B7C" w:rsidP="009F0B7C">
            <w:pPr>
              <w:rPr>
                <w:szCs w:val="20"/>
              </w:rPr>
            </w:pPr>
            <w:r w:rsidRPr="009C010D">
              <w:rPr>
                <w:rFonts w:ascii="Calibri" w:hAnsi="Calibri"/>
                <w:bCs/>
              </w:rPr>
              <w:t>Naam organisatie</w:t>
            </w:r>
            <w:r>
              <w:rPr>
                <w:rFonts w:ascii="Calibri" w:hAnsi="Calibri"/>
                <w:bCs/>
              </w:rPr>
              <w:t xml:space="preserve"> opdrachtgever van het referentieproject</w:t>
            </w:r>
            <w:r w:rsidRPr="009C010D">
              <w:rPr>
                <w:rFonts w:ascii="Calibri" w:hAnsi="Calibri"/>
                <w:bCs/>
              </w:rPr>
              <w:t>:</w:t>
            </w:r>
          </w:p>
        </w:tc>
        <w:tc>
          <w:tcPr>
            <w:tcW w:w="5244" w:type="dxa"/>
          </w:tcPr>
          <w:p w14:paraId="1A28EAE6" w14:textId="77777777" w:rsidR="009F0B7C" w:rsidRPr="007E2BD7" w:rsidRDefault="009F0B7C" w:rsidP="009F0B7C">
            <w:pPr>
              <w:pStyle w:val="Lijstalinea"/>
              <w:widowControl w:val="0"/>
              <w:spacing w:line="240" w:lineRule="atLeast"/>
              <w:ind w:left="0"/>
              <w:rPr>
                <w:sz w:val="20"/>
                <w:szCs w:val="20"/>
              </w:rPr>
            </w:pPr>
          </w:p>
        </w:tc>
      </w:tr>
      <w:tr w:rsidR="009F0B7C" w:rsidRPr="007E2BD7" w14:paraId="15B6FC56" w14:textId="77777777" w:rsidTr="001856FE">
        <w:tc>
          <w:tcPr>
            <w:tcW w:w="3828" w:type="dxa"/>
            <w:shd w:val="clear" w:color="auto" w:fill="C7E9FF"/>
          </w:tcPr>
          <w:p w14:paraId="4F8B880E" w14:textId="0EA03546" w:rsidR="009F0B7C" w:rsidRPr="007E2BD7" w:rsidRDefault="009F0B7C" w:rsidP="009F0B7C">
            <w:pPr>
              <w:rPr>
                <w:szCs w:val="20"/>
              </w:rPr>
            </w:pPr>
            <w:r w:rsidRPr="009C010D">
              <w:rPr>
                <w:rFonts w:ascii="Calibri" w:hAnsi="Calibri"/>
                <w:bCs/>
              </w:rPr>
              <w:t>Type organisatie</w:t>
            </w:r>
            <w:r>
              <w:rPr>
                <w:rFonts w:ascii="Calibri" w:hAnsi="Calibri"/>
                <w:bCs/>
              </w:rPr>
              <w:t xml:space="preserve"> opdrachtgever van het referentieproject</w:t>
            </w:r>
            <w:r w:rsidRPr="009C010D">
              <w:rPr>
                <w:rFonts w:ascii="Calibri" w:hAnsi="Calibri"/>
                <w:bCs/>
              </w:rPr>
              <w:t>:</w:t>
            </w:r>
          </w:p>
        </w:tc>
        <w:tc>
          <w:tcPr>
            <w:tcW w:w="5244" w:type="dxa"/>
          </w:tcPr>
          <w:p w14:paraId="36EF4F03" w14:textId="77777777" w:rsidR="009F0B7C" w:rsidRPr="007E2BD7" w:rsidRDefault="009F0B7C" w:rsidP="009F0B7C">
            <w:pPr>
              <w:pStyle w:val="Lijstalinea"/>
              <w:widowControl w:val="0"/>
              <w:spacing w:line="240" w:lineRule="atLeast"/>
              <w:ind w:left="0"/>
              <w:rPr>
                <w:sz w:val="20"/>
                <w:szCs w:val="20"/>
              </w:rPr>
            </w:pPr>
          </w:p>
        </w:tc>
      </w:tr>
      <w:tr w:rsidR="009F0B7C" w:rsidRPr="007E2BD7" w14:paraId="05655F14" w14:textId="77777777" w:rsidTr="001856FE">
        <w:tc>
          <w:tcPr>
            <w:tcW w:w="3828" w:type="dxa"/>
            <w:shd w:val="clear" w:color="auto" w:fill="C7E9FF"/>
          </w:tcPr>
          <w:p w14:paraId="024BA04B" w14:textId="79401F21" w:rsidR="009F0B7C" w:rsidRPr="007E2BD7" w:rsidRDefault="009F0B7C" w:rsidP="009F0B7C">
            <w:pPr>
              <w:rPr>
                <w:szCs w:val="20"/>
              </w:rPr>
            </w:pPr>
            <w:r w:rsidRPr="009C010D">
              <w:rPr>
                <w:rFonts w:ascii="Calibri" w:hAnsi="Calibri"/>
                <w:bCs/>
              </w:rPr>
              <w:t>Naam contactpersoon</w:t>
            </w:r>
            <w:r>
              <w:rPr>
                <w:rFonts w:ascii="Calibri" w:hAnsi="Calibri"/>
                <w:bCs/>
              </w:rPr>
              <w:t xml:space="preserve"> van de opdrachtgever van het referentieproject</w:t>
            </w:r>
            <w:r w:rsidRPr="009C010D">
              <w:rPr>
                <w:rFonts w:ascii="Calibri" w:hAnsi="Calibri"/>
                <w:bCs/>
              </w:rPr>
              <w:t>:</w:t>
            </w:r>
          </w:p>
        </w:tc>
        <w:tc>
          <w:tcPr>
            <w:tcW w:w="5244" w:type="dxa"/>
          </w:tcPr>
          <w:p w14:paraId="2A5120D5" w14:textId="77777777" w:rsidR="009F0B7C" w:rsidRPr="007E2BD7" w:rsidRDefault="009F0B7C" w:rsidP="009F0B7C">
            <w:pPr>
              <w:pStyle w:val="Lijstalinea"/>
              <w:widowControl w:val="0"/>
              <w:spacing w:line="240" w:lineRule="atLeast"/>
              <w:ind w:left="0"/>
              <w:rPr>
                <w:sz w:val="20"/>
                <w:szCs w:val="20"/>
              </w:rPr>
            </w:pPr>
          </w:p>
        </w:tc>
      </w:tr>
      <w:tr w:rsidR="009F0B7C" w:rsidRPr="007E2BD7" w14:paraId="65634180" w14:textId="77777777" w:rsidTr="001856FE">
        <w:tc>
          <w:tcPr>
            <w:tcW w:w="3828" w:type="dxa"/>
            <w:shd w:val="clear" w:color="auto" w:fill="C7E9FF"/>
          </w:tcPr>
          <w:p w14:paraId="1CFD48A0" w14:textId="2B5EF022" w:rsidR="009F0B7C" w:rsidRPr="007E2BD7" w:rsidRDefault="009F0B7C" w:rsidP="009F0B7C">
            <w:pPr>
              <w:rPr>
                <w:szCs w:val="20"/>
              </w:rPr>
            </w:pPr>
            <w:r w:rsidRPr="009C010D">
              <w:rPr>
                <w:rFonts w:ascii="Calibri" w:hAnsi="Calibri"/>
                <w:bCs/>
              </w:rPr>
              <w:t>Telefoonnummer contactpersoon</w:t>
            </w:r>
            <w:r w:rsidR="00A16F82">
              <w:rPr>
                <w:rFonts w:ascii="Calibri" w:hAnsi="Calibri"/>
                <w:bCs/>
              </w:rPr>
              <w:t xml:space="preserve"> van de opdrachtgever van het referentieproject</w:t>
            </w:r>
            <w:r w:rsidR="00A16F82" w:rsidRPr="009C010D">
              <w:rPr>
                <w:rFonts w:ascii="Calibri" w:hAnsi="Calibri"/>
                <w:bCs/>
              </w:rPr>
              <w:t>:</w:t>
            </w:r>
          </w:p>
        </w:tc>
        <w:tc>
          <w:tcPr>
            <w:tcW w:w="5244" w:type="dxa"/>
          </w:tcPr>
          <w:p w14:paraId="3BD7EB1B" w14:textId="77777777" w:rsidR="009F0B7C" w:rsidRPr="007E2BD7" w:rsidRDefault="009F0B7C" w:rsidP="009F0B7C">
            <w:pPr>
              <w:pStyle w:val="Lijstalinea"/>
              <w:widowControl w:val="0"/>
              <w:spacing w:line="240" w:lineRule="atLeast"/>
              <w:ind w:left="0"/>
              <w:rPr>
                <w:sz w:val="20"/>
                <w:szCs w:val="20"/>
              </w:rPr>
            </w:pPr>
          </w:p>
        </w:tc>
      </w:tr>
    </w:tbl>
    <w:p w14:paraId="65224200" w14:textId="77777777" w:rsidR="009C010D" w:rsidRDefault="009C010D" w:rsidP="00BB1C59">
      <w:pPr>
        <w:ind w:left="-709" w:right="-851"/>
        <w:rPr>
          <w:rFonts w:ascii="Calibri" w:hAnsi="Calibri"/>
        </w:rPr>
      </w:pPr>
      <w:bookmarkStart w:id="0" w:name="_Toc221095174"/>
      <w:bookmarkStart w:id="1" w:name="_Toc228067968"/>
    </w:p>
    <w:p w14:paraId="607782DB" w14:textId="77777777" w:rsidR="006D29E6" w:rsidRDefault="006D29E6" w:rsidP="00BB1C59">
      <w:pPr>
        <w:ind w:left="-709" w:right="-851"/>
        <w:rPr>
          <w:rFonts w:ascii="Calibri" w:hAnsi="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6828FD" w:rsidRPr="007E2BD7" w14:paraId="079ED6CA" w14:textId="77777777" w:rsidTr="00561218">
        <w:tc>
          <w:tcPr>
            <w:tcW w:w="9072" w:type="dxa"/>
            <w:gridSpan w:val="2"/>
            <w:shd w:val="clear" w:color="auto" w:fill="002060"/>
          </w:tcPr>
          <w:bookmarkEnd w:id="0"/>
          <w:bookmarkEnd w:id="1"/>
          <w:p w14:paraId="3CD30CCD" w14:textId="4B5F4287" w:rsidR="006828FD" w:rsidRPr="008C2A14" w:rsidRDefault="003E0C43" w:rsidP="00561218">
            <w:pPr>
              <w:rPr>
                <w:rFonts w:ascii="Calibri" w:hAnsi="Calibri" w:cs="Calibri"/>
                <w:b/>
                <w:snapToGrid w:val="0"/>
              </w:rPr>
            </w:pPr>
            <w:r>
              <w:rPr>
                <w:rFonts w:ascii="Calibri" w:hAnsi="Calibri" w:cs="Calibri"/>
                <w:b/>
              </w:rPr>
              <w:t xml:space="preserve">Ondertekening Opdrachtgever/ Referent: </w:t>
            </w:r>
          </w:p>
        </w:tc>
      </w:tr>
      <w:tr w:rsidR="006828FD" w:rsidRPr="007E2BD7" w14:paraId="3EA33A63" w14:textId="77777777" w:rsidTr="00561218">
        <w:tc>
          <w:tcPr>
            <w:tcW w:w="3828" w:type="dxa"/>
            <w:shd w:val="clear" w:color="auto" w:fill="C7E9FF"/>
          </w:tcPr>
          <w:p w14:paraId="72EB277B" w14:textId="20B81E4C" w:rsidR="006828FD" w:rsidRDefault="006828FD" w:rsidP="00561218">
            <w:pPr>
              <w:rPr>
                <w:rFonts w:ascii="Calibri" w:hAnsi="Calibri" w:cs="Calibri"/>
                <w:szCs w:val="20"/>
              </w:rPr>
            </w:pPr>
            <w:r>
              <w:rPr>
                <w:rFonts w:ascii="Calibri" w:hAnsi="Calibri" w:cs="Calibri"/>
                <w:szCs w:val="20"/>
              </w:rPr>
              <w:t xml:space="preserve">Handtekening </w:t>
            </w:r>
            <w:r w:rsidR="003E0C43">
              <w:rPr>
                <w:rFonts w:ascii="Calibri" w:hAnsi="Calibri" w:cs="Calibri"/>
                <w:szCs w:val="20"/>
              </w:rPr>
              <w:t xml:space="preserve">relevante/ </w:t>
            </w:r>
            <w:r>
              <w:rPr>
                <w:rFonts w:ascii="Calibri" w:hAnsi="Calibri" w:cs="Calibri"/>
                <w:szCs w:val="20"/>
              </w:rPr>
              <w:t xml:space="preserve">tekenbevoegde functionaris (referent): </w:t>
            </w:r>
          </w:p>
          <w:p w14:paraId="42568B20" w14:textId="77777777" w:rsidR="006828FD" w:rsidRPr="00125B1C" w:rsidRDefault="006828FD" w:rsidP="00561218">
            <w:pPr>
              <w:rPr>
                <w:rFonts w:ascii="Calibri" w:hAnsi="Calibri" w:cs="Calibri"/>
                <w:szCs w:val="20"/>
              </w:rPr>
            </w:pPr>
          </w:p>
        </w:tc>
        <w:tc>
          <w:tcPr>
            <w:tcW w:w="5244" w:type="dxa"/>
          </w:tcPr>
          <w:p w14:paraId="0D2424C4" w14:textId="77777777" w:rsidR="006828FD" w:rsidRPr="00125B1C" w:rsidRDefault="006828FD" w:rsidP="00561218">
            <w:pPr>
              <w:pStyle w:val="Lijstalinea"/>
              <w:spacing w:line="240" w:lineRule="atLeast"/>
              <w:ind w:left="0"/>
              <w:rPr>
                <w:sz w:val="20"/>
                <w:szCs w:val="20"/>
              </w:rPr>
            </w:pPr>
          </w:p>
        </w:tc>
      </w:tr>
      <w:tr w:rsidR="006828FD" w:rsidRPr="007E2BD7" w14:paraId="042148A3" w14:textId="77777777" w:rsidTr="00561218">
        <w:tc>
          <w:tcPr>
            <w:tcW w:w="3828" w:type="dxa"/>
            <w:shd w:val="clear" w:color="auto" w:fill="C7E9FF"/>
          </w:tcPr>
          <w:p w14:paraId="1703B0DF" w14:textId="77777777" w:rsidR="006828FD" w:rsidRDefault="006828FD" w:rsidP="00561218">
            <w:pPr>
              <w:rPr>
                <w:rFonts w:ascii="Calibri" w:hAnsi="Calibri" w:cs="Calibri"/>
              </w:rPr>
            </w:pPr>
            <w:r>
              <w:rPr>
                <w:rFonts w:ascii="Calibri" w:hAnsi="Calibri" w:cs="Calibri"/>
              </w:rPr>
              <w:t xml:space="preserve">Datum ondertekening: </w:t>
            </w:r>
          </w:p>
          <w:p w14:paraId="03A52ABD" w14:textId="77777777" w:rsidR="006828FD" w:rsidRDefault="006828FD" w:rsidP="00561218">
            <w:pPr>
              <w:rPr>
                <w:rFonts w:ascii="Calibri" w:hAnsi="Calibri" w:cs="Calibri"/>
              </w:rPr>
            </w:pPr>
          </w:p>
          <w:p w14:paraId="72655253" w14:textId="77777777" w:rsidR="006828FD" w:rsidRDefault="006828FD" w:rsidP="00561218">
            <w:pPr>
              <w:rPr>
                <w:rFonts w:ascii="Calibri" w:hAnsi="Calibri" w:cs="Calibri"/>
              </w:rPr>
            </w:pPr>
          </w:p>
        </w:tc>
        <w:tc>
          <w:tcPr>
            <w:tcW w:w="5244" w:type="dxa"/>
          </w:tcPr>
          <w:p w14:paraId="341426CD" w14:textId="77777777" w:rsidR="006828FD" w:rsidRPr="00125B1C" w:rsidRDefault="006828FD" w:rsidP="00561218">
            <w:pPr>
              <w:pStyle w:val="Lijstalinea"/>
              <w:spacing w:line="240" w:lineRule="atLeast"/>
              <w:ind w:left="0"/>
              <w:rPr>
                <w:sz w:val="20"/>
              </w:rPr>
            </w:pPr>
          </w:p>
        </w:tc>
      </w:tr>
    </w:tbl>
    <w:p w14:paraId="0BEC579B" w14:textId="77777777" w:rsidR="006828FD" w:rsidRDefault="006828FD" w:rsidP="006828FD">
      <w:pPr>
        <w:rPr>
          <w:rFonts w:ascii="Calibri" w:hAnsi="Calibri" w:cs="Calibri"/>
          <w:sz w:val="24"/>
          <w:u w:val="single"/>
        </w:rPr>
      </w:pPr>
    </w:p>
    <w:p w14:paraId="70F1AB9C" w14:textId="323C9156" w:rsidR="00BA357C" w:rsidRPr="00221943" w:rsidRDefault="00BA357C" w:rsidP="00A31954">
      <w:pPr>
        <w:pStyle w:val="Lijstalinea"/>
        <w:widowControl w:val="0"/>
        <w:spacing w:line="240" w:lineRule="atLeast"/>
        <w:ind w:left="0"/>
        <w:rPr>
          <w:rFonts w:asciiTheme="minorHAnsi" w:hAnsiTheme="minorHAnsi"/>
          <w:sz w:val="20"/>
        </w:rPr>
      </w:pPr>
    </w:p>
    <w:sectPr w:rsidR="00BA357C" w:rsidRPr="0022194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B89A3" w14:textId="77777777" w:rsidR="00832091" w:rsidRDefault="00832091" w:rsidP="00F91A8A">
      <w:pPr>
        <w:spacing w:line="240" w:lineRule="auto"/>
      </w:pPr>
      <w:r>
        <w:separator/>
      </w:r>
    </w:p>
  </w:endnote>
  <w:endnote w:type="continuationSeparator" w:id="0">
    <w:p w14:paraId="51A0077A" w14:textId="77777777" w:rsidR="00832091" w:rsidRDefault="00832091" w:rsidP="00F91A8A">
      <w:pPr>
        <w:spacing w:line="240" w:lineRule="auto"/>
      </w:pPr>
      <w:r>
        <w:continuationSeparator/>
      </w:r>
    </w:p>
  </w:endnote>
  <w:endnote w:type="continuationNotice" w:id="1">
    <w:p w14:paraId="0A332494" w14:textId="77777777" w:rsidR="00832091" w:rsidRDefault="008320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D936" w14:textId="0B1092F6" w:rsidR="00D90AF3" w:rsidRPr="00D90AF3" w:rsidRDefault="00D90AF3" w:rsidP="00D90AF3">
    <w:pPr>
      <w:pStyle w:val="Voettekst"/>
      <w:rPr>
        <w:szCs w:val="16"/>
      </w:rPr>
    </w:pPr>
    <w:r w:rsidRPr="00D90AF3">
      <w:rPr>
        <w:rStyle w:val="DuidelijkcitaatChar"/>
        <w:sz w:val="16"/>
        <w:szCs w:val="16"/>
      </w:rPr>
      <w:t xml:space="preserve">Selectieleidraad - Europese </w:t>
    </w:r>
    <w:r w:rsidR="00370C18">
      <w:rPr>
        <w:rStyle w:val="DuidelijkcitaatChar"/>
        <w:sz w:val="16"/>
        <w:szCs w:val="16"/>
      </w:rPr>
      <w:t>n</w:t>
    </w:r>
    <w:r w:rsidRPr="00D90AF3">
      <w:rPr>
        <w:rStyle w:val="DuidelijkcitaatChar"/>
        <w:sz w:val="16"/>
        <w:szCs w:val="16"/>
      </w:rPr>
      <w:t xml:space="preserve">iet openbare aanbesteding </w:t>
    </w:r>
    <w:r w:rsidR="008E7E09">
      <w:rPr>
        <w:rStyle w:val="DuidelijkcitaatChar"/>
        <w:sz w:val="16"/>
        <w:szCs w:val="16"/>
      </w:rPr>
      <w:t>–</w:t>
    </w:r>
    <w:r w:rsidRPr="00D90AF3">
      <w:rPr>
        <w:rStyle w:val="DuidelijkcitaatChar"/>
        <w:sz w:val="16"/>
        <w:szCs w:val="16"/>
      </w:rPr>
      <w:t xml:space="preserve"> </w:t>
    </w:r>
    <w:r w:rsidR="00271B42">
      <w:rPr>
        <w:rStyle w:val="DuidelijkcitaatChar"/>
        <w:sz w:val="16"/>
        <w:szCs w:val="16"/>
      </w:rPr>
      <w:t xml:space="preserve">Stedenbouwkundig plan Verdiplein </w:t>
    </w:r>
  </w:p>
  <w:p w14:paraId="012DB6A2" w14:textId="198EA746" w:rsidR="00F91A8A" w:rsidRPr="00903705" w:rsidRDefault="00D90AF3">
    <w:pPr>
      <w:pStyle w:val="Voettekst"/>
      <w:rPr>
        <w:rStyle w:val="DuidelijkcitaatChar"/>
        <w:sz w:val="16"/>
        <w:szCs w:val="16"/>
      </w:rPr>
    </w:pPr>
    <w:r>
      <w:tab/>
    </w:r>
    <w:r w:rsidRPr="00903705">
      <w:rPr>
        <w:rStyle w:val="DuidelijkcitaatChar"/>
        <w:sz w:val="16"/>
        <w:szCs w:val="16"/>
      </w:rPr>
      <w:t xml:space="preserve">Pagina </w:t>
    </w:r>
    <w:r w:rsidRPr="00903705">
      <w:rPr>
        <w:rStyle w:val="DuidelijkcitaatChar"/>
        <w:sz w:val="16"/>
        <w:szCs w:val="16"/>
      </w:rPr>
      <w:fldChar w:fldCharType="begin"/>
    </w:r>
    <w:r w:rsidRPr="00903705">
      <w:rPr>
        <w:rStyle w:val="DuidelijkcitaatChar"/>
        <w:sz w:val="16"/>
        <w:szCs w:val="16"/>
      </w:rPr>
      <w:instrText>PAGE</w:instrText>
    </w:r>
    <w:r w:rsidRPr="00903705">
      <w:rPr>
        <w:rStyle w:val="DuidelijkcitaatChar"/>
        <w:sz w:val="16"/>
        <w:szCs w:val="16"/>
      </w:rPr>
      <w:fldChar w:fldCharType="separate"/>
    </w:r>
    <w:r w:rsidRPr="00903705">
      <w:rPr>
        <w:rStyle w:val="DuidelijkcitaatChar"/>
        <w:sz w:val="16"/>
        <w:szCs w:val="16"/>
      </w:rPr>
      <w:t>1</w:t>
    </w:r>
    <w:r w:rsidRPr="00903705">
      <w:rPr>
        <w:rStyle w:val="DuidelijkcitaatChar"/>
        <w:sz w:val="16"/>
        <w:szCs w:val="16"/>
      </w:rPr>
      <w:fldChar w:fldCharType="end"/>
    </w:r>
    <w:r w:rsidRPr="00903705">
      <w:rPr>
        <w:rStyle w:val="DuidelijkcitaatChar"/>
        <w:sz w:val="16"/>
        <w:szCs w:val="16"/>
      </w:rPr>
      <w:t xml:space="preserve"> van </w:t>
    </w:r>
    <w:r w:rsidRPr="00903705">
      <w:rPr>
        <w:rStyle w:val="DuidelijkcitaatChar"/>
        <w:sz w:val="16"/>
        <w:szCs w:val="16"/>
      </w:rPr>
      <w:fldChar w:fldCharType="begin"/>
    </w:r>
    <w:r w:rsidRPr="00903705">
      <w:rPr>
        <w:rStyle w:val="DuidelijkcitaatChar"/>
        <w:sz w:val="16"/>
        <w:szCs w:val="16"/>
      </w:rPr>
      <w:instrText>NUMPAGES</w:instrText>
    </w:r>
    <w:r w:rsidRPr="00903705">
      <w:rPr>
        <w:rStyle w:val="DuidelijkcitaatChar"/>
        <w:sz w:val="16"/>
        <w:szCs w:val="16"/>
      </w:rPr>
      <w:fldChar w:fldCharType="separate"/>
    </w:r>
    <w:r w:rsidRPr="00903705">
      <w:rPr>
        <w:rStyle w:val="DuidelijkcitaatChar"/>
        <w:sz w:val="16"/>
        <w:szCs w:val="16"/>
      </w:rPr>
      <w:t>1</w:t>
    </w:r>
    <w:r w:rsidRPr="00903705">
      <w:rPr>
        <w:rStyle w:val="DuidelijkcitaatCha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25631" w14:textId="77777777" w:rsidR="00832091" w:rsidRDefault="00832091" w:rsidP="00F91A8A">
      <w:pPr>
        <w:spacing w:line="240" w:lineRule="auto"/>
      </w:pPr>
      <w:r>
        <w:separator/>
      </w:r>
    </w:p>
  </w:footnote>
  <w:footnote w:type="continuationSeparator" w:id="0">
    <w:p w14:paraId="33A98563" w14:textId="77777777" w:rsidR="00832091" w:rsidRDefault="00832091" w:rsidP="00F91A8A">
      <w:pPr>
        <w:spacing w:line="240" w:lineRule="auto"/>
      </w:pPr>
      <w:r>
        <w:continuationSeparator/>
      </w:r>
    </w:p>
  </w:footnote>
  <w:footnote w:type="continuationNotice" w:id="1">
    <w:p w14:paraId="7F7F3309" w14:textId="77777777" w:rsidR="00832091" w:rsidRDefault="008320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86EC" w14:textId="69B5FF9F" w:rsidR="003D2288" w:rsidRPr="00D90AF3" w:rsidRDefault="003D2288" w:rsidP="003D2288">
    <w:pPr>
      <w:pStyle w:val="Voettekst"/>
      <w:jc w:val="right"/>
      <w:rPr>
        <w:szCs w:val="16"/>
      </w:rPr>
    </w:pPr>
    <w:r w:rsidRPr="00345415">
      <w:rPr>
        <w:rStyle w:val="DuidelijkcitaatChar"/>
        <w:sz w:val="16"/>
        <w:szCs w:val="16"/>
      </w:rPr>
      <w:t xml:space="preserve">Bijlage </w:t>
    </w:r>
    <w:r w:rsidR="00C5633B">
      <w:rPr>
        <w:rStyle w:val="DuidelijkcitaatChar"/>
        <w:sz w:val="16"/>
        <w:szCs w:val="16"/>
      </w:rPr>
      <w:t>5</w:t>
    </w:r>
    <w:r w:rsidR="000C3137">
      <w:rPr>
        <w:rStyle w:val="DuidelijkcitaatChar"/>
        <w:sz w:val="16"/>
        <w:szCs w:val="16"/>
      </w:rPr>
      <w:t>a</w:t>
    </w:r>
    <w:r w:rsidRPr="00345415">
      <w:rPr>
        <w:rStyle w:val="DuidelijkcitaatChar"/>
        <w:sz w:val="16"/>
        <w:szCs w:val="16"/>
      </w:rPr>
      <w:t xml:space="preserve"> - Referentieblad voor </w:t>
    </w:r>
    <w:r>
      <w:rPr>
        <w:rStyle w:val="DuidelijkcitaatChar"/>
        <w:sz w:val="16"/>
        <w:szCs w:val="16"/>
      </w:rPr>
      <w:t>Selectiecriterium SC.</w:t>
    </w:r>
    <w:r w:rsidR="00C5633B">
      <w:rPr>
        <w:rStyle w:val="DuidelijkcitaatChar"/>
        <w:sz w:val="16"/>
        <w:szCs w:val="16"/>
      </w:rPr>
      <w:t>1</w:t>
    </w:r>
    <w:r w:rsidRPr="00D90AF3">
      <w:rPr>
        <w:szCs w:val="16"/>
      </w:rPr>
      <w:t xml:space="preserve"> </w:t>
    </w:r>
  </w:p>
  <w:p w14:paraId="08B2C085" w14:textId="77777777" w:rsidR="003D2288" w:rsidRDefault="003D22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678"/>
    <w:multiLevelType w:val="hybridMultilevel"/>
    <w:tmpl w:val="50787864"/>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B6C591B"/>
    <w:multiLevelType w:val="hybridMultilevel"/>
    <w:tmpl w:val="48FE9500"/>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31513879"/>
    <w:multiLevelType w:val="multilevel"/>
    <w:tmpl w:val="7E5274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7CC4F97"/>
    <w:multiLevelType w:val="hybridMultilevel"/>
    <w:tmpl w:val="16983F80"/>
    <w:lvl w:ilvl="0" w:tplc="4F2A563E">
      <w:start w:val="1"/>
      <w:numFmt w:val="bullet"/>
      <w:lvlText w:val=""/>
      <w:lvlJc w:val="left"/>
      <w:pPr>
        <w:ind w:left="720" w:hanging="360"/>
      </w:pPr>
      <w:rPr>
        <w:rFonts w:ascii="Symbol" w:hAnsi="Symbol" w:hint="default"/>
      </w:rPr>
    </w:lvl>
    <w:lvl w:ilvl="1" w:tplc="EF4239F4">
      <w:start w:val="1"/>
      <w:numFmt w:val="bullet"/>
      <w:lvlText w:val="o"/>
      <w:lvlJc w:val="left"/>
      <w:pPr>
        <w:ind w:left="1440" w:hanging="360"/>
      </w:pPr>
      <w:rPr>
        <w:rFonts w:ascii="Courier New" w:hAnsi="Courier New" w:hint="default"/>
      </w:rPr>
    </w:lvl>
    <w:lvl w:ilvl="2" w:tplc="BA142A74" w:tentative="1">
      <w:start w:val="1"/>
      <w:numFmt w:val="bullet"/>
      <w:lvlText w:val=""/>
      <w:lvlJc w:val="left"/>
      <w:pPr>
        <w:ind w:left="2160" w:hanging="360"/>
      </w:pPr>
      <w:rPr>
        <w:rFonts w:ascii="Wingdings" w:hAnsi="Wingdings" w:hint="default"/>
      </w:rPr>
    </w:lvl>
    <w:lvl w:ilvl="3" w:tplc="0D6E8122" w:tentative="1">
      <w:start w:val="1"/>
      <w:numFmt w:val="bullet"/>
      <w:lvlText w:val=""/>
      <w:lvlJc w:val="left"/>
      <w:pPr>
        <w:ind w:left="2880" w:hanging="360"/>
      </w:pPr>
      <w:rPr>
        <w:rFonts w:ascii="Symbol" w:hAnsi="Symbol" w:hint="default"/>
      </w:rPr>
    </w:lvl>
    <w:lvl w:ilvl="4" w:tplc="834A3676" w:tentative="1">
      <w:start w:val="1"/>
      <w:numFmt w:val="bullet"/>
      <w:lvlText w:val="o"/>
      <w:lvlJc w:val="left"/>
      <w:pPr>
        <w:ind w:left="3600" w:hanging="360"/>
      </w:pPr>
      <w:rPr>
        <w:rFonts w:ascii="Courier New" w:hAnsi="Courier New" w:hint="default"/>
      </w:rPr>
    </w:lvl>
    <w:lvl w:ilvl="5" w:tplc="C768594C" w:tentative="1">
      <w:start w:val="1"/>
      <w:numFmt w:val="bullet"/>
      <w:lvlText w:val=""/>
      <w:lvlJc w:val="left"/>
      <w:pPr>
        <w:ind w:left="4320" w:hanging="360"/>
      </w:pPr>
      <w:rPr>
        <w:rFonts w:ascii="Wingdings" w:hAnsi="Wingdings" w:hint="default"/>
      </w:rPr>
    </w:lvl>
    <w:lvl w:ilvl="6" w:tplc="20909E98" w:tentative="1">
      <w:start w:val="1"/>
      <w:numFmt w:val="bullet"/>
      <w:lvlText w:val=""/>
      <w:lvlJc w:val="left"/>
      <w:pPr>
        <w:ind w:left="5040" w:hanging="360"/>
      </w:pPr>
      <w:rPr>
        <w:rFonts w:ascii="Symbol" w:hAnsi="Symbol" w:hint="default"/>
      </w:rPr>
    </w:lvl>
    <w:lvl w:ilvl="7" w:tplc="A5842E6C" w:tentative="1">
      <w:start w:val="1"/>
      <w:numFmt w:val="bullet"/>
      <w:lvlText w:val="o"/>
      <w:lvlJc w:val="left"/>
      <w:pPr>
        <w:ind w:left="5760" w:hanging="360"/>
      </w:pPr>
      <w:rPr>
        <w:rFonts w:ascii="Courier New" w:hAnsi="Courier New" w:hint="default"/>
      </w:rPr>
    </w:lvl>
    <w:lvl w:ilvl="8" w:tplc="47C23560" w:tentative="1">
      <w:start w:val="1"/>
      <w:numFmt w:val="bullet"/>
      <w:lvlText w:val=""/>
      <w:lvlJc w:val="left"/>
      <w:pPr>
        <w:ind w:left="6480" w:hanging="360"/>
      </w:pPr>
      <w:rPr>
        <w:rFonts w:ascii="Wingdings" w:hAnsi="Wingdings" w:hint="default"/>
      </w:rPr>
    </w:lvl>
  </w:abstractNum>
  <w:abstractNum w:abstractNumId="5" w15:restartNumberingAfterBreak="0">
    <w:nsid w:val="40943FBB"/>
    <w:multiLevelType w:val="hybridMultilevel"/>
    <w:tmpl w:val="65F83D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CD35B77"/>
    <w:multiLevelType w:val="multilevel"/>
    <w:tmpl w:val="3AD09AB4"/>
    <w:lvl w:ilvl="0">
      <w:start w:val="1"/>
      <w:numFmt w:val="decimal"/>
      <w:pStyle w:val="Kop1-A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BCE196E"/>
    <w:multiLevelType w:val="hybridMultilevel"/>
    <w:tmpl w:val="9DCAF1A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00239BA"/>
    <w:multiLevelType w:val="hybridMultilevel"/>
    <w:tmpl w:val="9C24803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9"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num w:numId="1" w16cid:durableId="609779088">
    <w:abstractNumId w:val="2"/>
  </w:num>
  <w:num w:numId="2" w16cid:durableId="994452798">
    <w:abstractNumId w:val="6"/>
  </w:num>
  <w:num w:numId="3" w16cid:durableId="688718793">
    <w:abstractNumId w:val="9"/>
  </w:num>
  <w:num w:numId="4" w16cid:durableId="289363943">
    <w:abstractNumId w:val="0"/>
  </w:num>
  <w:num w:numId="5" w16cid:durableId="113409776">
    <w:abstractNumId w:val="1"/>
  </w:num>
  <w:num w:numId="6" w16cid:durableId="665597428">
    <w:abstractNumId w:val="8"/>
  </w:num>
  <w:num w:numId="7" w16cid:durableId="381054982">
    <w:abstractNumId w:val="7"/>
  </w:num>
  <w:num w:numId="8" w16cid:durableId="1055010656">
    <w:abstractNumId w:val="5"/>
  </w:num>
  <w:num w:numId="9" w16cid:durableId="3429039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26272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F3"/>
    <w:rsid w:val="000149E0"/>
    <w:rsid w:val="0004713B"/>
    <w:rsid w:val="00050C91"/>
    <w:rsid w:val="00072304"/>
    <w:rsid w:val="000924C5"/>
    <w:rsid w:val="000C3137"/>
    <w:rsid w:val="000C5C5D"/>
    <w:rsid w:val="000C7D7A"/>
    <w:rsid w:val="000D4A34"/>
    <w:rsid w:val="000E089A"/>
    <w:rsid w:val="000E19EC"/>
    <w:rsid w:val="000E27D1"/>
    <w:rsid w:val="001077BD"/>
    <w:rsid w:val="001573DA"/>
    <w:rsid w:val="0016436D"/>
    <w:rsid w:val="00173E7A"/>
    <w:rsid w:val="00183BFF"/>
    <w:rsid w:val="001856FE"/>
    <w:rsid w:val="00186254"/>
    <w:rsid w:val="001A7895"/>
    <w:rsid w:val="001A799A"/>
    <w:rsid w:val="001B714F"/>
    <w:rsid w:val="001C68E1"/>
    <w:rsid w:val="001D4948"/>
    <w:rsid w:val="001D6868"/>
    <w:rsid w:val="001F0A07"/>
    <w:rsid w:val="00202868"/>
    <w:rsid w:val="002143A2"/>
    <w:rsid w:val="0021774F"/>
    <w:rsid w:val="00221943"/>
    <w:rsid w:val="0022316A"/>
    <w:rsid w:val="0023162D"/>
    <w:rsid w:val="00242685"/>
    <w:rsid w:val="0025156B"/>
    <w:rsid w:val="00262356"/>
    <w:rsid w:val="00271B42"/>
    <w:rsid w:val="00282762"/>
    <w:rsid w:val="002B004E"/>
    <w:rsid w:val="002B1145"/>
    <w:rsid w:val="002C1EA8"/>
    <w:rsid w:val="002F2280"/>
    <w:rsid w:val="00302EEF"/>
    <w:rsid w:val="00311F4C"/>
    <w:rsid w:val="0035195B"/>
    <w:rsid w:val="00370C18"/>
    <w:rsid w:val="00371B20"/>
    <w:rsid w:val="00372E6C"/>
    <w:rsid w:val="003747B2"/>
    <w:rsid w:val="00382C9B"/>
    <w:rsid w:val="00396DD0"/>
    <w:rsid w:val="003B07BF"/>
    <w:rsid w:val="003C7016"/>
    <w:rsid w:val="003D2288"/>
    <w:rsid w:val="003D39FB"/>
    <w:rsid w:val="003E0C43"/>
    <w:rsid w:val="003E2A79"/>
    <w:rsid w:val="003E36E3"/>
    <w:rsid w:val="00404F25"/>
    <w:rsid w:val="0040782B"/>
    <w:rsid w:val="00420759"/>
    <w:rsid w:val="004266FA"/>
    <w:rsid w:val="0046020F"/>
    <w:rsid w:val="00470FB6"/>
    <w:rsid w:val="00474367"/>
    <w:rsid w:val="004806E6"/>
    <w:rsid w:val="00495E1C"/>
    <w:rsid w:val="004A6C09"/>
    <w:rsid w:val="004B58CA"/>
    <w:rsid w:val="004B6E33"/>
    <w:rsid w:val="004D0177"/>
    <w:rsid w:val="004D41FC"/>
    <w:rsid w:val="004E1F8D"/>
    <w:rsid w:val="004F4014"/>
    <w:rsid w:val="00507F0B"/>
    <w:rsid w:val="0051511D"/>
    <w:rsid w:val="005169EB"/>
    <w:rsid w:val="005355A5"/>
    <w:rsid w:val="00542B4B"/>
    <w:rsid w:val="00547118"/>
    <w:rsid w:val="005478C9"/>
    <w:rsid w:val="00552AFA"/>
    <w:rsid w:val="00570485"/>
    <w:rsid w:val="0057429B"/>
    <w:rsid w:val="00583DE2"/>
    <w:rsid w:val="00584833"/>
    <w:rsid w:val="00587FED"/>
    <w:rsid w:val="00593551"/>
    <w:rsid w:val="005A393E"/>
    <w:rsid w:val="005C268C"/>
    <w:rsid w:val="005E1D2B"/>
    <w:rsid w:val="005E4E5F"/>
    <w:rsid w:val="005E7516"/>
    <w:rsid w:val="005F6888"/>
    <w:rsid w:val="006126D6"/>
    <w:rsid w:val="00615699"/>
    <w:rsid w:val="00615F67"/>
    <w:rsid w:val="006353FA"/>
    <w:rsid w:val="0063599E"/>
    <w:rsid w:val="00635D47"/>
    <w:rsid w:val="00650D32"/>
    <w:rsid w:val="006565DF"/>
    <w:rsid w:val="00656A86"/>
    <w:rsid w:val="0066043A"/>
    <w:rsid w:val="006828FD"/>
    <w:rsid w:val="00690529"/>
    <w:rsid w:val="006972FA"/>
    <w:rsid w:val="006D29E6"/>
    <w:rsid w:val="006E4156"/>
    <w:rsid w:val="006E6D4C"/>
    <w:rsid w:val="00722449"/>
    <w:rsid w:val="00722857"/>
    <w:rsid w:val="007345FD"/>
    <w:rsid w:val="007447F4"/>
    <w:rsid w:val="00747D8B"/>
    <w:rsid w:val="007502F2"/>
    <w:rsid w:val="007601E7"/>
    <w:rsid w:val="00770D69"/>
    <w:rsid w:val="00786289"/>
    <w:rsid w:val="00797856"/>
    <w:rsid w:val="007A3F37"/>
    <w:rsid w:val="007B75E3"/>
    <w:rsid w:val="007D034A"/>
    <w:rsid w:val="007D75EE"/>
    <w:rsid w:val="007E62B8"/>
    <w:rsid w:val="00802023"/>
    <w:rsid w:val="00816557"/>
    <w:rsid w:val="00822025"/>
    <w:rsid w:val="00830845"/>
    <w:rsid w:val="00831394"/>
    <w:rsid w:val="00831A38"/>
    <w:rsid w:val="00832091"/>
    <w:rsid w:val="00835C68"/>
    <w:rsid w:val="00853A22"/>
    <w:rsid w:val="00890258"/>
    <w:rsid w:val="00892AE2"/>
    <w:rsid w:val="008D5819"/>
    <w:rsid w:val="008E7E09"/>
    <w:rsid w:val="00903705"/>
    <w:rsid w:val="0093424B"/>
    <w:rsid w:val="0093471B"/>
    <w:rsid w:val="009355AB"/>
    <w:rsid w:val="009439DD"/>
    <w:rsid w:val="0095538E"/>
    <w:rsid w:val="00967BB0"/>
    <w:rsid w:val="009733C5"/>
    <w:rsid w:val="00975935"/>
    <w:rsid w:val="00976A13"/>
    <w:rsid w:val="009847D4"/>
    <w:rsid w:val="009A3A67"/>
    <w:rsid w:val="009B57CA"/>
    <w:rsid w:val="009C010D"/>
    <w:rsid w:val="009D21DB"/>
    <w:rsid w:val="009D5CE9"/>
    <w:rsid w:val="009E3F13"/>
    <w:rsid w:val="009F0B7C"/>
    <w:rsid w:val="00A0590C"/>
    <w:rsid w:val="00A16F82"/>
    <w:rsid w:val="00A20861"/>
    <w:rsid w:val="00A31954"/>
    <w:rsid w:val="00A53655"/>
    <w:rsid w:val="00A83DEB"/>
    <w:rsid w:val="00A865F8"/>
    <w:rsid w:val="00A9425F"/>
    <w:rsid w:val="00AB7BF2"/>
    <w:rsid w:val="00AC3194"/>
    <w:rsid w:val="00AC4277"/>
    <w:rsid w:val="00AD409E"/>
    <w:rsid w:val="00AE5195"/>
    <w:rsid w:val="00AF22A7"/>
    <w:rsid w:val="00B163C4"/>
    <w:rsid w:val="00B3112B"/>
    <w:rsid w:val="00B41CD6"/>
    <w:rsid w:val="00B5697B"/>
    <w:rsid w:val="00B652CB"/>
    <w:rsid w:val="00B9372C"/>
    <w:rsid w:val="00BA1B56"/>
    <w:rsid w:val="00BA357C"/>
    <w:rsid w:val="00BA4B64"/>
    <w:rsid w:val="00BB1C59"/>
    <w:rsid w:val="00BD2D92"/>
    <w:rsid w:val="00BD4DD5"/>
    <w:rsid w:val="00BD6B6A"/>
    <w:rsid w:val="00BE295E"/>
    <w:rsid w:val="00BF161B"/>
    <w:rsid w:val="00C11A89"/>
    <w:rsid w:val="00C3093A"/>
    <w:rsid w:val="00C31D1F"/>
    <w:rsid w:val="00C45ABE"/>
    <w:rsid w:val="00C4694D"/>
    <w:rsid w:val="00C5633B"/>
    <w:rsid w:val="00C62929"/>
    <w:rsid w:val="00C72606"/>
    <w:rsid w:val="00C9138A"/>
    <w:rsid w:val="00CA7261"/>
    <w:rsid w:val="00CB7914"/>
    <w:rsid w:val="00CC0F8E"/>
    <w:rsid w:val="00CC1A30"/>
    <w:rsid w:val="00CC3921"/>
    <w:rsid w:val="00CD0D1C"/>
    <w:rsid w:val="00CE2FFC"/>
    <w:rsid w:val="00CF21D2"/>
    <w:rsid w:val="00CF7BE8"/>
    <w:rsid w:val="00D10A34"/>
    <w:rsid w:val="00D14953"/>
    <w:rsid w:val="00D16FAB"/>
    <w:rsid w:val="00D20FB8"/>
    <w:rsid w:val="00D33C76"/>
    <w:rsid w:val="00D55E2E"/>
    <w:rsid w:val="00D7178F"/>
    <w:rsid w:val="00D74080"/>
    <w:rsid w:val="00D90AF3"/>
    <w:rsid w:val="00D936B0"/>
    <w:rsid w:val="00DA36AB"/>
    <w:rsid w:val="00DA78E9"/>
    <w:rsid w:val="00DB5BAA"/>
    <w:rsid w:val="00DE4725"/>
    <w:rsid w:val="00DE633C"/>
    <w:rsid w:val="00E02EAB"/>
    <w:rsid w:val="00E115C9"/>
    <w:rsid w:val="00E16D5E"/>
    <w:rsid w:val="00E2408F"/>
    <w:rsid w:val="00E27548"/>
    <w:rsid w:val="00E45932"/>
    <w:rsid w:val="00E91E49"/>
    <w:rsid w:val="00EB04CB"/>
    <w:rsid w:val="00ED711A"/>
    <w:rsid w:val="00EF5CC9"/>
    <w:rsid w:val="00F17D9E"/>
    <w:rsid w:val="00F309FC"/>
    <w:rsid w:val="00F43776"/>
    <w:rsid w:val="00F446DD"/>
    <w:rsid w:val="00F5015B"/>
    <w:rsid w:val="00F63B25"/>
    <w:rsid w:val="00F864B5"/>
    <w:rsid w:val="00F91A8A"/>
    <w:rsid w:val="00F934DE"/>
    <w:rsid w:val="00FA553F"/>
    <w:rsid w:val="00FA731B"/>
    <w:rsid w:val="00FB1AD7"/>
    <w:rsid w:val="00FB5A99"/>
    <w:rsid w:val="00FB61D5"/>
    <w:rsid w:val="00FC223B"/>
    <w:rsid w:val="00FD2F21"/>
    <w:rsid w:val="00FE3327"/>
    <w:rsid w:val="00FF0A23"/>
    <w:rsid w:val="04423D3F"/>
    <w:rsid w:val="09E7ED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C82A"/>
  <w15:chartTrackingRefBased/>
  <w15:docId w15:val="{19041D5C-7D65-41C7-A095-FF5ADB31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aliases w:val="Kop 2 - aanbestedingen,Kop 2 aanbestedingen"/>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aliases w:val="Kop 2 - aanbestedingen Char,Kop 2 aanbestedingen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Normaalweb">
    <w:name w:val="Normal (Web)"/>
    <w:basedOn w:val="Standaard"/>
    <w:uiPriority w:val="99"/>
    <w:unhideWhenUsed/>
    <w:rsid w:val="00F446D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nhideWhenUsed/>
    <w:rsid w:val="0093471B"/>
    <w:rPr>
      <w:sz w:val="16"/>
      <w:szCs w:val="16"/>
    </w:rPr>
  </w:style>
  <w:style w:type="paragraph" w:styleId="Tekstopmerking">
    <w:name w:val="annotation text"/>
    <w:basedOn w:val="Standaard"/>
    <w:link w:val="TekstopmerkingChar"/>
    <w:unhideWhenUsed/>
    <w:rsid w:val="0093471B"/>
    <w:pPr>
      <w:spacing w:line="240" w:lineRule="auto"/>
    </w:pPr>
    <w:rPr>
      <w:szCs w:val="20"/>
    </w:rPr>
  </w:style>
  <w:style w:type="character" w:customStyle="1" w:styleId="TekstopmerkingChar">
    <w:name w:val="Tekst opmerking Char"/>
    <w:basedOn w:val="Standaardalinea-lettertype"/>
    <w:link w:val="Tekstopmerking"/>
    <w:rsid w:val="0093471B"/>
    <w:rPr>
      <w:sz w:val="20"/>
      <w:szCs w:val="20"/>
    </w:rPr>
  </w:style>
  <w:style w:type="paragraph" w:styleId="Onderwerpvanopmerking">
    <w:name w:val="annotation subject"/>
    <w:basedOn w:val="Tekstopmerking"/>
    <w:next w:val="Tekstopmerking"/>
    <w:link w:val="OnderwerpvanopmerkingChar"/>
    <w:uiPriority w:val="99"/>
    <w:semiHidden/>
    <w:unhideWhenUsed/>
    <w:rsid w:val="0093471B"/>
    <w:rPr>
      <w:b/>
      <w:bCs/>
    </w:rPr>
  </w:style>
  <w:style w:type="character" w:customStyle="1" w:styleId="OnderwerpvanopmerkingChar">
    <w:name w:val="Onderwerp van opmerking Char"/>
    <w:basedOn w:val="TekstopmerkingChar"/>
    <w:link w:val="Onderwerpvanopmerking"/>
    <w:uiPriority w:val="99"/>
    <w:semiHidden/>
    <w:rsid w:val="0093471B"/>
    <w:rPr>
      <w:b/>
      <w:bCs/>
      <w:sz w:val="20"/>
      <w:szCs w:val="20"/>
    </w:rPr>
  </w:style>
  <w:style w:type="paragraph" w:customStyle="1" w:styleId="Kop1-Ab">
    <w:name w:val="Kop 1 - Ab"/>
    <w:basedOn w:val="Kop1"/>
    <w:link w:val="Kop1-AbChar"/>
    <w:qFormat/>
    <w:rsid w:val="00D90AF3"/>
    <w:pPr>
      <w:numPr>
        <w:numId w:val="2"/>
      </w:numPr>
      <w:spacing w:line="240" w:lineRule="auto"/>
    </w:pPr>
    <w:rPr>
      <w:rFonts w:ascii="Trade Gothic LT Pro Cn" w:hAnsi="Trade Gothic LT Pro Cn"/>
      <w:b w:val="0"/>
      <w:color w:val="002060"/>
      <w:sz w:val="56"/>
      <w:lang w:eastAsia="nl-NL"/>
    </w:rPr>
  </w:style>
  <w:style w:type="character" w:customStyle="1" w:styleId="Kop1-AbChar">
    <w:name w:val="Kop 1 - Ab Char"/>
    <w:basedOn w:val="Standaardalinea-lettertype"/>
    <w:link w:val="Kop1-Ab"/>
    <w:rsid w:val="00D90AF3"/>
    <w:rPr>
      <w:rFonts w:ascii="Trade Gothic LT Pro Cn" w:eastAsiaTheme="majorEastAsia" w:hAnsi="Trade Gothic LT Pro Cn" w:cstheme="majorBidi"/>
      <w:bCs/>
      <w:color w:val="002060"/>
      <w:sz w:val="56"/>
      <w:szCs w:val="28"/>
      <w:lang w:eastAsia="nl-NL"/>
    </w:rPr>
  </w:style>
  <w:style w:type="paragraph" w:styleId="Lijstalinea">
    <w:name w:val="List Paragraph"/>
    <w:aliases w:val="Reference List,Opsomming,DVT lijst,3 *-,opsomming 1,2,paginanummer,List Paragraph1,lp1,-_BOMW,Opsomblokjes en substreepjes"/>
    <w:basedOn w:val="Standaard"/>
    <w:link w:val="LijstalineaChar"/>
    <w:uiPriority w:val="34"/>
    <w:qFormat/>
    <w:rsid w:val="00D90AF3"/>
    <w:pPr>
      <w:spacing w:line="240" w:lineRule="auto"/>
      <w:ind w:left="720"/>
    </w:pPr>
    <w:rPr>
      <w:rFonts w:ascii="Calibri" w:hAnsi="Calibri" w:cs="Calibri"/>
      <w:sz w:val="22"/>
    </w:rPr>
  </w:style>
  <w:style w:type="character" w:customStyle="1" w:styleId="LijstalineaChar">
    <w:name w:val="Lijstalinea Char"/>
    <w:aliases w:val="Reference List Char,Opsomming Char,DVT lijst Char,3 *- Char,opsomming 1 Char,2 Char,paginanummer Char,List Paragraph1 Char,lp1 Char,-_BOMW Char,Opsomblokjes en substreepjes Char"/>
    <w:basedOn w:val="Standaardalinea-lettertype"/>
    <w:link w:val="Lijstalinea"/>
    <w:uiPriority w:val="34"/>
    <w:locked/>
    <w:rsid w:val="00D90AF3"/>
    <w:rPr>
      <w:rFonts w:ascii="Calibri" w:hAnsi="Calibri" w:cs="Calibri"/>
    </w:rPr>
  </w:style>
  <w:style w:type="paragraph" w:styleId="Duidelijkcitaat">
    <w:name w:val="Intense Quote"/>
    <w:basedOn w:val="Standaard"/>
    <w:next w:val="Standaard"/>
    <w:link w:val="DuidelijkcitaatChar"/>
    <w:uiPriority w:val="30"/>
    <w:qFormat/>
    <w:rsid w:val="00D90AF3"/>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Calibri"/>
      <w:i/>
      <w:iCs/>
      <w:color w:val="00B0F0"/>
    </w:rPr>
  </w:style>
  <w:style w:type="character" w:customStyle="1" w:styleId="DuidelijkcitaatChar">
    <w:name w:val="Duidelijk citaat Char"/>
    <w:basedOn w:val="Standaardalinea-lettertype"/>
    <w:link w:val="Duidelijkcitaat"/>
    <w:uiPriority w:val="30"/>
    <w:rsid w:val="00D90AF3"/>
    <w:rPr>
      <w:rFonts w:ascii="Calibri" w:hAnsi="Calibri" w:cs="Calibri"/>
      <w:i/>
      <w:iCs/>
      <w:color w:val="00B0F0"/>
      <w:sz w:val="20"/>
    </w:rPr>
  </w:style>
  <w:style w:type="paragraph" w:customStyle="1" w:styleId="Donkerblauw">
    <w:name w:val="Donkerblauw"/>
    <w:basedOn w:val="Lijstalinea"/>
    <w:link w:val="DonkerblauwChar"/>
    <w:qFormat/>
    <w:rsid w:val="002F2280"/>
    <w:pPr>
      <w:widowControl w:val="0"/>
      <w:numPr>
        <w:numId w:val="3"/>
      </w:numPr>
    </w:pPr>
    <w:rPr>
      <w:rFonts w:eastAsiaTheme="majorEastAsia" w:cstheme="majorBidi"/>
      <w:b/>
      <w:color w:val="002060"/>
      <w:sz w:val="20"/>
      <w:lang w:eastAsia="nl-NL"/>
    </w:rPr>
  </w:style>
  <w:style w:type="character" w:customStyle="1" w:styleId="DonkerblauwChar">
    <w:name w:val="Donkerblauw Char"/>
    <w:basedOn w:val="LijstalineaChar"/>
    <w:link w:val="Donkerblauw"/>
    <w:rsid w:val="002F2280"/>
    <w:rPr>
      <w:rFonts w:ascii="Calibri" w:eastAsiaTheme="majorEastAsia" w:hAnsi="Calibri" w:cstheme="majorBidi"/>
      <w:b/>
      <w:color w:val="002060"/>
      <w:sz w:val="20"/>
      <w:lang w:eastAsia="nl-NL"/>
    </w:rPr>
  </w:style>
  <w:style w:type="table" w:styleId="Tabelraster">
    <w:name w:val="Table Grid"/>
    <w:basedOn w:val="Standaardtabel"/>
    <w:rsid w:val="009C0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835C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2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79870b55174fef5511622034377e207d">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c4769e1a3ba8cbeb881dd4de791d5b7e"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SharedWithUsers xmlns="a0cf0202-a5c5-484a-8f56-a5c31f00845a">
      <UserInfo>
        <DisplayName/>
        <AccountId xsi:nil="true"/>
        <AccountType/>
      </UserInfo>
    </SharedWithUsers>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documentManagement>
</p:properties>
</file>

<file path=customXml/itemProps1.xml><?xml version="1.0" encoding="utf-8"?>
<ds:datastoreItem xmlns:ds="http://schemas.openxmlformats.org/officeDocument/2006/customXml" ds:itemID="{2F61338C-5542-44F6-9792-2D448C578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C9907-E3B9-4AA5-AED4-2411D10A1249}">
  <ds:schemaRefs>
    <ds:schemaRef ds:uri="http://schemas.microsoft.com/sharepoint/v3/contenttype/forms"/>
  </ds:schemaRefs>
</ds:datastoreItem>
</file>

<file path=customXml/itemProps3.xml><?xml version="1.0" encoding="utf-8"?>
<ds:datastoreItem xmlns:ds="http://schemas.openxmlformats.org/officeDocument/2006/customXml" ds:itemID="{BC4ED81E-F895-40C1-9953-27684623CB59}">
  <ds:schemaRefs>
    <ds:schemaRef ds:uri="http://schemas.microsoft.com/office/2006/metadata/properties"/>
    <ds:schemaRef ds:uri="http://schemas.microsoft.com/office/infopath/2007/PartnerControls"/>
    <ds:schemaRef ds:uri="968092ac-094d-4b25-8875-bf4b9d8d8c13"/>
    <ds:schemaRef ds:uri="f7f8b349-3925-43c0-afb0-a9f218744f17"/>
    <ds:schemaRef ds:uri="a0cf0202-a5c5-484a-8f56-a5c31f00845a"/>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610</Words>
  <Characters>3358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Hoorman - van Leeuwen, Lourian</dc:creator>
  <cp:keywords/>
  <dc:description/>
  <cp:lastModifiedBy>Rijkers - Dubbeld, Sascha</cp:lastModifiedBy>
  <cp:revision>37</cp:revision>
  <cp:lastPrinted>2024-08-27T08:40:00Z</cp:lastPrinted>
  <dcterms:created xsi:type="dcterms:W3CDTF">2025-10-30T09:51:00Z</dcterms:created>
  <dcterms:modified xsi:type="dcterms:W3CDTF">2025-10-31T08:12:00Z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MediaServiceImageTags">
    <vt:lpwstr/>
  </property>
  <property fmtid="{D5CDD505-2E9C-101B-9397-08002B2CF9AE}" pid="4" name="Afdeling">
    <vt:lpwstr>2;#JUR|c13dae60-aece-4cd4-a722-d80de7d0f43c</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a0df825399604963aac3cebdc647a116">
    <vt:lpwstr>JUR|c13dae60-aece-4cd4-a722-d80de7d0f43c</vt:lpwstr>
  </property>
  <property fmtid="{D5CDD505-2E9C-101B-9397-08002B2CF9AE}" pid="11" name="xd_Signature">
    <vt:bool>false</vt:bool>
  </property>
</Properties>
</file>